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23095E" w14:textId="7C3D6241" w:rsidR="00B060C4" w:rsidRDefault="003159C5" w:rsidP="00512FAD">
      <w:pPr>
        <w:pStyle w:val="CRCoverPage"/>
        <w:tabs>
          <w:tab w:val="right" w:pos="9639"/>
        </w:tabs>
        <w:spacing w:after="0"/>
        <w:rPr>
          <w:b/>
          <w:noProof/>
          <w:sz w:val="24"/>
        </w:rPr>
      </w:pPr>
      <w:r w:rsidRPr="003159C5">
        <w:rPr>
          <w:rFonts w:eastAsia="Malgun Gothic"/>
          <w:b/>
          <w:sz w:val="24"/>
          <w:lang w:val="en-US"/>
        </w:rPr>
        <w:t>3GPP TSG CT WG3 Meeting #137</w:t>
      </w:r>
      <w:r w:rsidR="00B060C4">
        <w:rPr>
          <w:b/>
          <w:noProof/>
          <w:sz w:val="24"/>
        </w:rPr>
        <w:fldChar w:fldCharType="begin"/>
      </w:r>
      <w:r w:rsidR="00B060C4">
        <w:rPr>
          <w:b/>
          <w:noProof/>
          <w:sz w:val="24"/>
        </w:rPr>
        <w:instrText xml:space="preserve"> DOCPROPERTY  MtgTitle  \* MERGEFORMAT </w:instrText>
      </w:r>
      <w:r w:rsidR="00B060C4">
        <w:rPr>
          <w:b/>
          <w:noProof/>
          <w:sz w:val="24"/>
        </w:rPr>
        <w:fldChar w:fldCharType="end"/>
      </w:r>
      <w:r w:rsidR="00B060C4">
        <w:rPr>
          <w:b/>
          <w:noProof/>
          <w:sz w:val="24"/>
        </w:rPr>
        <w:tab/>
        <w:t>C3-24</w:t>
      </w:r>
      <w:r>
        <w:rPr>
          <w:b/>
          <w:noProof/>
          <w:sz w:val="24"/>
        </w:rPr>
        <w:t>5</w:t>
      </w:r>
      <w:r w:rsidR="00303B81">
        <w:rPr>
          <w:b/>
          <w:noProof/>
          <w:sz w:val="24"/>
        </w:rPr>
        <w:t>519</w:t>
      </w:r>
      <w:r w:rsidR="00B060C4">
        <w:rPr>
          <w:b/>
          <w:noProof/>
          <w:sz w:val="24"/>
        </w:rPr>
        <w:fldChar w:fldCharType="begin"/>
      </w:r>
      <w:r w:rsidR="00B060C4">
        <w:rPr>
          <w:b/>
          <w:noProof/>
          <w:sz w:val="24"/>
        </w:rPr>
        <w:instrText xml:space="preserve"> DOCPROPERTY  Tdoc#  \* MERGEFORMAT </w:instrText>
      </w:r>
      <w:r w:rsidR="00B060C4">
        <w:rPr>
          <w:b/>
          <w:noProof/>
          <w:sz w:val="24"/>
        </w:rPr>
        <w:fldChar w:fldCharType="end"/>
      </w:r>
    </w:p>
    <w:p w14:paraId="522B4EA6" w14:textId="613685E4" w:rsidR="00B060C4" w:rsidRDefault="003159C5" w:rsidP="00B060C4">
      <w:pPr>
        <w:pStyle w:val="CRCoverPage"/>
        <w:outlineLvl w:val="0"/>
        <w:rPr>
          <w:b/>
          <w:noProof/>
          <w:sz w:val="24"/>
        </w:rPr>
      </w:pPr>
      <w:r w:rsidRPr="003159C5">
        <w:rPr>
          <w:rFonts w:eastAsia="Malgun Gothic"/>
          <w:b/>
          <w:sz w:val="24"/>
          <w:lang w:val="en-US"/>
        </w:rPr>
        <w:t>Hefei, CN, 14 - 18 October, 2024</w:t>
      </w:r>
      <w:r w:rsidR="00B060C4">
        <w:rPr>
          <w:b/>
          <w:noProof/>
          <w:sz w:val="24"/>
        </w:rPr>
        <w:tab/>
      </w:r>
      <w:r w:rsidR="00B060C4">
        <w:rPr>
          <w:b/>
          <w:noProof/>
          <w:sz w:val="24"/>
        </w:rPr>
        <w:tab/>
      </w:r>
      <w:r w:rsidR="00B060C4">
        <w:rPr>
          <w:b/>
          <w:noProof/>
          <w:sz w:val="24"/>
        </w:rPr>
        <w:tab/>
      </w:r>
      <w:r w:rsidR="00B060C4">
        <w:rPr>
          <w:b/>
          <w:noProof/>
          <w:sz w:val="24"/>
        </w:rPr>
        <w:tab/>
      </w:r>
      <w:r w:rsidR="00B060C4">
        <w:rPr>
          <w:b/>
          <w:noProof/>
          <w:sz w:val="24"/>
        </w:rPr>
        <w:tab/>
      </w:r>
      <w:r w:rsidR="00B060C4">
        <w:rPr>
          <w:b/>
          <w:noProof/>
          <w:sz w:val="24"/>
        </w:rPr>
        <w:tab/>
      </w:r>
      <w:r w:rsidR="00B060C4">
        <w:rPr>
          <w:b/>
          <w:noProof/>
          <w:sz w:val="24"/>
        </w:rPr>
        <w:tab/>
      </w:r>
      <w:r>
        <w:rPr>
          <w:b/>
          <w:noProof/>
          <w:sz w:val="24"/>
        </w:rPr>
        <w:tab/>
      </w:r>
      <w:r>
        <w:rPr>
          <w:b/>
          <w:noProof/>
          <w:sz w:val="24"/>
        </w:rPr>
        <w:tab/>
      </w:r>
      <w:r w:rsidR="00B060C4">
        <w:rPr>
          <w:b/>
          <w:noProof/>
          <w:sz w:val="24"/>
        </w:rPr>
        <w:tab/>
      </w:r>
      <w:r w:rsidR="00B060C4">
        <w:rPr>
          <w:b/>
          <w:noProof/>
          <w:sz w:val="24"/>
        </w:rPr>
        <w:tab/>
      </w:r>
      <w:r w:rsidR="00B060C4">
        <w:rPr>
          <w:b/>
          <w:noProof/>
          <w:sz w:val="24"/>
        </w:rPr>
        <w:tab/>
      </w:r>
      <w:r w:rsidR="00B060C4">
        <w:rPr>
          <w:b/>
          <w:noProof/>
          <w:sz w:val="24"/>
        </w:rPr>
        <w:tab/>
      </w:r>
      <w:r w:rsidR="00B060C4">
        <w:rPr>
          <w:b/>
          <w:noProof/>
          <w:sz w:val="24"/>
        </w:rPr>
        <w:tab/>
      </w:r>
      <w:r w:rsidR="00B060C4" w:rsidRPr="00CD61B0">
        <w:rPr>
          <w:rFonts w:cs="Arial"/>
          <w:b/>
          <w:bCs/>
          <w:color w:val="0000FF"/>
        </w:rPr>
        <w:t>(</w:t>
      </w:r>
      <w:r w:rsidR="00B060C4">
        <w:rPr>
          <w:rFonts w:cs="Arial"/>
          <w:b/>
          <w:bCs/>
          <w:color w:val="0000FF"/>
        </w:rPr>
        <w:t>revision of C3-24</w:t>
      </w:r>
      <w:r>
        <w:rPr>
          <w:rFonts w:cs="Arial"/>
          <w:b/>
          <w:bCs/>
          <w:color w:val="0000FF"/>
        </w:rPr>
        <w:t>5</w:t>
      </w:r>
      <w:r w:rsidR="00D829CF">
        <w:rPr>
          <w:rFonts w:cs="Arial"/>
          <w:b/>
          <w:bCs/>
          <w:color w:val="0000FF"/>
        </w:rPr>
        <w:t>abc</w:t>
      </w:r>
      <w:r w:rsidR="00B060C4"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5ABECE" w:rsidR="001E41F3" w:rsidRPr="00410371" w:rsidRDefault="004F60E8" w:rsidP="00AA2820">
            <w:pPr>
              <w:pStyle w:val="CRCoverPage"/>
              <w:spacing w:after="0"/>
              <w:jc w:val="right"/>
              <w:rPr>
                <w:b/>
                <w:noProof/>
                <w:sz w:val="28"/>
              </w:rPr>
            </w:pPr>
            <w:r w:rsidRPr="00953EDF">
              <w:rPr>
                <w:b/>
                <w:noProof/>
                <w:sz w:val="28"/>
              </w:rPr>
              <w:t>29.5</w:t>
            </w:r>
            <w:r w:rsidR="00C41F96">
              <w:rPr>
                <w:b/>
                <w:noProof/>
                <w:sz w:val="28"/>
              </w:rPr>
              <w:t>2</w:t>
            </w:r>
            <w:r w:rsidR="00732D82">
              <w:rPr>
                <w:b/>
                <w:noProof/>
                <w:sz w:val="28"/>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C70631" w:rsidR="001E41F3" w:rsidRPr="00410371" w:rsidRDefault="00D829CF" w:rsidP="00D829CF">
            <w:pPr>
              <w:pStyle w:val="CRCoverPage"/>
              <w:spacing w:after="0"/>
              <w:jc w:val="center"/>
              <w:rPr>
                <w:rFonts w:hint="eastAsia"/>
                <w:noProof/>
                <w:lang w:eastAsia="zh-CN"/>
              </w:rPr>
            </w:pPr>
            <w:r w:rsidRPr="00D829CF">
              <w:rPr>
                <w:b/>
                <w:noProof/>
                <w:sz w:val="28"/>
              </w:rPr>
              <w:t>0965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F72E95" w:rsidR="001E41F3" w:rsidRPr="00410371" w:rsidRDefault="00D829C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B8B3E2" w:rsidR="001E41F3" w:rsidRPr="00410371" w:rsidRDefault="004F60E8" w:rsidP="000B2F8B">
            <w:pPr>
              <w:pStyle w:val="CRCoverPage"/>
              <w:spacing w:after="0"/>
              <w:jc w:val="center"/>
              <w:rPr>
                <w:noProof/>
                <w:sz w:val="28"/>
              </w:rPr>
            </w:pPr>
            <w:r>
              <w:rPr>
                <w:b/>
                <w:noProof/>
                <w:sz w:val="28"/>
              </w:rPr>
              <w:t>1</w:t>
            </w:r>
            <w:r w:rsidR="00F879AD">
              <w:rPr>
                <w:b/>
                <w:noProof/>
                <w:sz w:val="28"/>
              </w:rPr>
              <w:t>9</w:t>
            </w:r>
            <w:r>
              <w:rPr>
                <w:b/>
                <w:noProof/>
                <w:sz w:val="28"/>
              </w:rPr>
              <w:t>.</w:t>
            </w:r>
            <w:r w:rsidR="00F879AD">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5F7ABD" w:rsidR="001E41F3" w:rsidRDefault="00303B81" w:rsidP="00BC1A92">
            <w:pPr>
              <w:pStyle w:val="CRCoverPage"/>
              <w:spacing w:after="0"/>
              <w:ind w:left="100"/>
              <w:rPr>
                <w:noProof/>
                <w:lang w:eastAsia="zh-CN"/>
              </w:rPr>
            </w:pPr>
            <w:r>
              <w:t xml:space="preserve">Correction on the accuracy information for the </w:t>
            </w:r>
            <w:proofErr w:type="spellStart"/>
            <w:r>
              <w:t>AnalyticsInfo</w:t>
            </w:r>
            <w:proofErr w:type="spellEnd"/>
            <w:r>
              <w:t xml:space="preserv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0F267E" w:rsidR="001E41F3" w:rsidRDefault="004F60E8">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bookmarkStart w:id="1" w:name="_GoBack"/>
            <w:bookmarkEnd w:id="1"/>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C874AE" w:rsidR="001E41F3" w:rsidRDefault="00A736D7" w:rsidP="00B61025">
            <w:pPr>
              <w:pStyle w:val="CRCoverPage"/>
              <w:spacing w:after="0"/>
              <w:ind w:left="100"/>
              <w:rPr>
                <w:noProof/>
              </w:rPr>
            </w:pPr>
            <w:r w:rsidRPr="00A736D7">
              <w:rPr>
                <w:noProof/>
              </w:rPr>
              <w:t>eNetAE19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D18C9E" w:rsidR="001E41F3" w:rsidRDefault="004F60E8">
            <w:pPr>
              <w:pStyle w:val="CRCoverPage"/>
              <w:spacing w:after="0"/>
              <w:ind w:left="100"/>
              <w:rPr>
                <w:noProof/>
              </w:rPr>
            </w:pPr>
            <w:r>
              <w:rPr>
                <w:noProof/>
              </w:rPr>
              <w:t>2024-0</w:t>
            </w:r>
            <w:r w:rsidR="003159C5">
              <w:rPr>
                <w:noProof/>
              </w:rPr>
              <w:t>9</w:t>
            </w:r>
            <w:r>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33932A" w:rsidR="001E41F3" w:rsidRDefault="00A87A5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C72903" w:rsidR="001E41F3" w:rsidRDefault="004F60E8" w:rsidP="00B61025">
            <w:pPr>
              <w:pStyle w:val="CRCoverPage"/>
              <w:spacing w:after="0"/>
              <w:ind w:left="100"/>
              <w:rPr>
                <w:noProof/>
              </w:rPr>
            </w:pPr>
            <w:r>
              <w:rPr>
                <w:noProof/>
              </w:rPr>
              <w:t>Rel-1</w:t>
            </w:r>
            <w:r w:rsidR="00F879AD">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8C5E3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27A858" w:rsidR="00124757" w:rsidRDefault="00310CFB" w:rsidP="00310CFB">
            <w:pPr>
              <w:pStyle w:val="CRCoverPage"/>
              <w:spacing w:after="0"/>
              <w:ind w:left="100"/>
              <w:rPr>
                <w:lang w:eastAsia="zh-CN"/>
              </w:rPr>
            </w:pPr>
            <w:r>
              <w:rPr>
                <w:lang w:eastAsia="zh-CN"/>
              </w:rPr>
              <w:t xml:space="preserve">The </w:t>
            </w:r>
            <w:r>
              <w:rPr>
                <w:rFonts w:cs="Arial"/>
                <w:szCs w:val="18"/>
              </w:rPr>
              <w:t>"</w:t>
            </w:r>
            <w:proofErr w:type="spellStart"/>
            <w:r>
              <w:rPr>
                <w:lang w:eastAsia="zh-CN"/>
              </w:rPr>
              <w:t>anaAccuInd</w:t>
            </w:r>
            <w:proofErr w:type="spellEnd"/>
            <w:r>
              <w:rPr>
                <w:rFonts w:cs="Arial"/>
                <w:szCs w:val="18"/>
              </w:rPr>
              <w:t>"</w:t>
            </w:r>
            <w:r>
              <w:rPr>
                <w:lang w:eastAsia="zh-CN"/>
              </w:rPr>
              <w:t xml:space="preserve"> attribute contained in the </w:t>
            </w:r>
            <w:proofErr w:type="spellStart"/>
            <w:r>
              <w:t>AccuracyInfo</w:t>
            </w:r>
            <w:proofErr w:type="spellEnd"/>
            <w:r>
              <w:t xml:space="preserve"> data type is </w:t>
            </w:r>
            <w:r w:rsidR="0088053B">
              <w:t xml:space="preserve">also </w:t>
            </w:r>
            <w:r>
              <w:t xml:space="preserve">applicable to the </w:t>
            </w:r>
            <w:r w:rsidR="0088053B">
              <w:t xml:space="preserve">request/response </w:t>
            </w:r>
            <w:r>
              <w:t xml:space="preserve">message. This CR proposes to </w:t>
            </w:r>
            <w:r w:rsidR="0088053B">
              <w:t>remove the</w:t>
            </w:r>
            <w:r>
              <w:t xml:space="preserve"> clarification for </w:t>
            </w:r>
            <w:r>
              <w:rPr>
                <w:rFonts w:cs="Arial"/>
                <w:szCs w:val="18"/>
              </w:rPr>
              <w:t>"</w:t>
            </w:r>
            <w:proofErr w:type="spellStart"/>
            <w:r>
              <w:rPr>
                <w:lang w:eastAsia="zh-CN"/>
              </w:rPr>
              <w:t>accuInfo</w:t>
            </w:r>
            <w:proofErr w:type="spellEnd"/>
            <w:r>
              <w:rPr>
                <w:rFonts w:cs="Arial"/>
                <w:szCs w:val="18"/>
              </w:rPr>
              <w:t>"</w:t>
            </w:r>
            <w:r>
              <w:t xml:space="preserve"> attribute.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24757"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89E8ABD" w:rsidR="00697494" w:rsidRDefault="0088053B" w:rsidP="00BC1A92">
            <w:pPr>
              <w:pStyle w:val="CRCoverPage"/>
              <w:spacing w:after="0"/>
              <w:ind w:left="100"/>
              <w:rPr>
                <w:noProof/>
                <w:lang w:eastAsia="zh-CN"/>
              </w:rPr>
            </w:pPr>
            <w:r>
              <w:t xml:space="preserve">Remove </w:t>
            </w:r>
            <w:r w:rsidR="002B0E22">
              <w:t>NOTE</w:t>
            </w:r>
            <w:r>
              <w:t xml:space="preserve"> 10</w:t>
            </w:r>
            <w:r w:rsidR="002B0E22">
              <w:t xml:space="preserve"> for </w:t>
            </w:r>
            <w:r w:rsidR="002B0E22">
              <w:rPr>
                <w:rFonts w:cs="Arial"/>
                <w:szCs w:val="18"/>
              </w:rPr>
              <w:t>"</w:t>
            </w:r>
            <w:proofErr w:type="spellStart"/>
            <w:r w:rsidR="002B0E22">
              <w:rPr>
                <w:lang w:eastAsia="zh-CN"/>
              </w:rPr>
              <w:t>accuInfo</w:t>
            </w:r>
            <w:proofErr w:type="spellEnd"/>
            <w:r w:rsidR="002B0E22">
              <w:rPr>
                <w:rFonts w:cs="Arial"/>
                <w:szCs w:val="18"/>
              </w:rPr>
              <w:t>"</w:t>
            </w:r>
            <w:r w:rsidR="002B0E22">
              <w:t xml:space="preserve"> attribute to indicate the attribute</w:t>
            </w:r>
            <w:r w:rsidR="00BC1A92">
              <w:t>s</w:t>
            </w:r>
            <w:r w:rsidR="00BC1A92">
              <w:rPr>
                <w:lang w:eastAsia="zh-CN"/>
              </w:rPr>
              <w:t xml:space="preserve"> contained in the </w:t>
            </w:r>
            <w:proofErr w:type="spellStart"/>
            <w:r w:rsidR="00BC1A92">
              <w:t>AccuracyInfo</w:t>
            </w:r>
            <w:proofErr w:type="spellEnd"/>
            <w:r w:rsidR="00BC1A92">
              <w:t xml:space="preserve"> data type applicable to the request/response message</w:t>
            </w:r>
            <w:r w:rsidR="00697494">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7D6AF5" w:rsidR="001E41F3" w:rsidRDefault="001B5319" w:rsidP="001B5319">
            <w:pPr>
              <w:pStyle w:val="CRCoverPage"/>
              <w:spacing w:after="0"/>
              <w:ind w:left="100"/>
              <w:rPr>
                <w:noProof/>
              </w:rPr>
            </w:pPr>
            <w:r>
              <w:rPr>
                <w:noProof/>
                <w:lang w:eastAsia="zh-CN"/>
              </w:rPr>
              <w:t xml:space="preserve">Unclear specification may </w:t>
            </w:r>
            <w:r w:rsidR="00124757">
              <w:rPr>
                <w:noProof/>
                <w:lang w:eastAsia="zh-CN"/>
              </w:rPr>
              <w:t>lead to confusion</w:t>
            </w:r>
            <w:r w:rsidR="00697494">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032163" w:rsidR="001E41F3" w:rsidRDefault="009F1AE5" w:rsidP="001B5319">
            <w:pPr>
              <w:pStyle w:val="CRCoverPage"/>
              <w:spacing w:after="0"/>
              <w:ind w:left="100"/>
              <w:rPr>
                <w:noProof/>
                <w:lang w:eastAsia="zh-CN"/>
              </w:rPr>
            </w:pPr>
            <w:r>
              <w:rPr>
                <w:noProof/>
                <w:lang w:eastAsia="zh-CN"/>
              </w:rPr>
              <w:t>5.</w:t>
            </w:r>
            <w:r w:rsidR="00BD4C81">
              <w:rPr>
                <w:noProof/>
                <w:lang w:eastAsia="zh-CN"/>
              </w:rPr>
              <w:t>2</w:t>
            </w:r>
            <w:r w:rsidR="001B5319">
              <w:rPr>
                <w:noProof/>
                <w:lang w:eastAsia="zh-CN"/>
              </w:rPr>
              <w:t>.</w:t>
            </w:r>
            <w:r w:rsidR="0088053B">
              <w:rPr>
                <w:noProof/>
                <w:lang w:eastAsia="zh-CN"/>
              </w:rPr>
              <w:t>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EF0B95"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D7CFC" w:rsidRDefault="009D7CFC" w:rsidP="009D7CFC">
            <w:pPr>
              <w:pStyle w:val="CRCoverPage"/>
              <w:spacing w:after="0"/>
              <w:ind w:left="99"/>
              <w:rPr>
                <w:noProof/>
              </w:rPr>
            </w:pPr>
            <w:r>
              <w:rPr>
                <w:noProof/>
              </w:rPr>
              <w:t xml:space="preserve">TS/TR ... CR ...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FBDA606" w:rsidR="009D7CFC" w:rsidRPr="00697494" w:rsidRDefault="00697494" w:rsidP="00697494">
            <w:pPr>
              <w:pStyle w:val="CRCoverPage"/>
              <w:spacing w:after="0"/>
              <w:ind w:left="100"/>
              <w:rPr>
                <w:noProof/>
                <w:lang w:eastAsia="zh-CN"/>
              </w:rPr>
            </w:pPr>
            <w:r>
              <w:rPr>
                <w:noProof/>
                <w:lang w:eastAsia="zh-CN"/>
              </w:rPr>
              <w:t xml:space="preserve">This CR </w:t>
            </w:r>
            <w:r w:rsidR="00455033">
              <w:rPr>
                <w:noProof/>
                <w:lang w:eastAsia="zh-CN"/>
              </w:rPr>
              <w:t>does not impact t</w:t>
            </w:r>
            <w:r>
              <w:rPr>
                <w:noProof/>
                <w:lang w:eastAsia="zh-CN"/>
              </w:rPr>
              <w:t>he OpenAPI</w:t>
            </w:r>
            <w:r w:rsidR="00455033">
              <w:rPr>
                <w:noProof/>
                <w:lang w:eastAsia="zh-CN"/>
              </w:rPr>
              <w:t xml:space="preserve"> file</w:t>
            </w:r>
            <w:r w:rsidR="005113A2">
              <w:rPr>
                <w:noProof/>
                <w:lang w:eastAsia="zh-CN"/>
              </w:rPr>
              <w:t>.</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77777777"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7C415BC2" w14:textId="77777777" w:rsidR="004C6C23" w:rsidRDefault="004C6C23" w:rsidP="004C6C23">
      <w:pPr>
        <w:pStyle w:val="50"/>
      </w:pPr>
      <w:bookmarkStart w:id="2" w:name="_Toc70550700"/>
      <w:bookmarkStart w:id="3" w:name="_Toc101244535"/>
      <w:bookmarkStart w:id="4" w:name="_Toc88667681"/>
      <w:bookmarkStart w:id="5" w:name="_Toc50032047"/>
      <w:bookmarkStart w:id="6" w:name="_Toc34266354"/>
      <w:bookmarkStart w:id="7" w:name="_Toc66231872"/>
      <w:bookmarkStart w:id="8" w:name="_Toc59018004"/>
      <w:bookmarkStart w:id="9" w:name="_Toc36102525"/>
      <w:bookmarkStart w:id="10" w:name="_Toc113031793"/>
      <w:bookmarkStart w:id="11" w:name="_Toc114133932"/>
      <w:bookmarkStart w:id="12" w:name="_Toc56641036"/>
      <w:bookmarkStart w:id="13" w:name="_Toc85553074"/>
      <w:bookmarkStart w:id="14" w:name="_Toc45134115"/>
      <w:bookmarkStart w:id="15" w:name="_Toc120702433"/>
      <w:bookmarkStart w:id="16" w:name="_Toc94064371"/>
      <w:bookmarkStart w:id="17" w:name="_Toc98233758"/>
      <w:bookmarkStart w:id="18" w:name="_Toc104539130"/>
      <w:bookmarkStart w:id="19" w:name="_Toc148522768"/>
      <w:bookmarkStart w:id="20" w:name="_Toc90655966"/>
      <w:bookmarkStart w:id="21" w:name="_Toc28012868"/>
      <w:bookmarkStart w:id="22" w:name="_Toc138754363"/>
      <w:bookmarkStart w:id="23" w:name="_Toc68169033"/>
      <w:bookmarkStart w:id="24" w:name="_Toc85557173"/>
      <w:bookmarkStart w:id="25" w:name="_Toc43563569"/>
      <w:bookmarkStart w:id="26" w:name="_Toc83233153"/>
      <w:bookmarkStart w:id="27" w:name="_Toc145705858"/>
      <w:bookmarkStart w:id="28" w:name="_Toc136562529"/>
      <w:bookmarkStart w:id="29" w:name="_Toc112951253"/>
      <w:bookmarkStart w:id="30" w:name="_Toc51762967"/>
      <w:bookmarkStart w:id="31" w:name="_Toc164920954"/>
      <w:bookmarkStart w:id="32" w:name="_Toc170120496"/>
      <w:bookmarkStart w:id="33" w:name="_Toc175858741"/>
      <w:bookmarkStart w:id="34" w:name="_Toc175859814"/>
      <w:bookmarkStart w:id="35" w:name="_Hlk56636785"/>
      <w:bookmarkStart w:id="36" w:name="_Toc88667777"/>
      <w:bookmarkStart w:id="37" w:name="_Toc85557267"/>
      <w:bookmarkStart w:id="38" w:name="_Toc101244652"/>
      <w:bookmarkStart w:id="39" w:name="_Toc85553168"/>
      <w:bookmarkStart w:id="40" w:name="_Toc112951381"/>
      <w:bookmarkStart w:id="41" w:name="_Toc104539258"/>
      <w:bookmarkStart w:id="42" w:name="_Toc90656062"/>
      <w:bookmarkStart w:id="43" w:name="_Toc94064469"/>
      <w:bookmarkStart w:id="44" w:name="_Toc70550755"/>
      <w:bookmarkStart w:id="45" w:name="_Toc113031921"/>
      <w:bookmarkStart w:id="46" w:name="_Toc145706052"/>
      <w:bookmarkStart w:id="47" w:name="_Toc148523025"/>
      <w:bookmarkStart w:id="48" w:name="_Toc114134060"/>
      <w:bookmarkStart w:id="49" w:name="_Toc136562720"/>
      <w:bookmarkStart w:id="50" w:name="_Toc98233871"/>
      <w:bookmarkStart w:id="51" w:name="_Toc83233239"/>
      <w:bookmarkStart w:id="52" w:name="_Toc120702561"/>
      <w:bookmarkStart w:id="53" w:name="_Toc138754554"/>
      <w:bookmarkStart w:id="54" w:name="_Toc153364161"/>
      <w:bookmarkStart w:id="55" w:name="_Toc164921237"/>
      <w:bookmarkStart w:id="56" w:name="_Toc170120779"/>
      <w:r>
        <w:lastRenderedPageBreak/>
        <w:t>5.2.6.2.2</w:t>
      </w:r>
      <w:r>
        <w:tab/>
        <w:t xml:space="preserve">Type </w:t>
      </w:r>
      <w:proofErr w:type="spellStart"/>
      <w:r>
        <w:t>AnalyticsData</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roofErr w:type="spellEnd"/>
    </w:p>
    <w:p w14:paraId="726A1D55" w14:textId="77777777" w:rsidR="004C6C23" w:rsidRDefault="004C6C23" w:rsidP="004C6C23">
      <w:pPr>
        <w:pStyle w:val="TH"/>
      </w:pPr>
      <w:bookmarkStart w:id="57" w:name="_Toc28012869"/>
      <w:bookmarkStart w:id="58" w:name="_Toc36102526"/>
      <w:bookmarkStart w:id="59" w:name="_Toc66231873"/>
      <w:bookmarkStart w:id="60" w:name="_Toc83233154"/>
      <w:bookmarkStart w:id="61" w:name="_Toc114133933"/>
      <w:bookmarkStart w:id="62" w:name="_Toc113031794"/>
      <w:bookmarkStart w:id="63" w:name="_Toc34266355"/>
      <w:bookmarkStart w:id="64" w:name="_Toc51762968"/>
      <w:bookmarkStart w:id="65" w:name="_Toc101244536"/>
      <w:bookmarkStart w:id="66" w:name="_Toc85553075"/>
      <w:bookmarkStart w:id="67" w:name="_Toc88667682"/>
      <w:bookmarkStart w:id="68" w:name="_Toc120702434"/>
      <w:bookmarkStart w:id="69" w:name="_Toc45134116"/>
      <w:bookmarkStart w:id="70" w:name="_Toc59018005"/>
      <w:bookmarkStart w:id="71" w:name="_Toc50032048"/>
      <w:bookmarkStart w:id="72" w:name="_Toc98233759"/>
      <w:bookmarkStart w:id="73" w:name="_Toc43563570"/>
      <w:bookmarkStart w:id="74" w:name="_Toc90655967"/>
      <w:bookmarkStart w:id="75" w:name="_Toc104539131"/>
      <w:bookmarkStart w:id="76" w:name="_Toc112951254"/>
      <w:bookmarkStart w:id="77" w:name="_Toc94064372"/>
      <w:bookmarkStart w:id="78" w:name="_Toc68169034"/>
      <w:bookmarkStart w:id="79" w:name="_Toc85557174"/>
      <w:bookmarkStart w:id="80" w:name="_Toc136562530"/>
      <w:bookmarkStart w:id="81" w:name="_Toc70550701"/>
      <w:bookmarkStart w:id="82" w:name="_Toc138754364"/>
      <w:bookmarkStart w:id="83" w:name="_Toc56641037"/>
      <w:r>
        <w:t xml:space="preserve">Table 5.2.6.2.2-1: Definition of type </w:t>
      </w:r>
      <w:proofErr w:type="spellStart"/>
      <w:r>
        <w:t>AnalyticsData</w:t>
      </w:r>
      <w:proofErr w:type="spellEnd"/>
    </w:p>
    <w:tbl>
      <w:tblPr>
        <w:tblW w:w="96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6"/>
        <w:gridCol w:w="1682"/>
        <w:gridCol w:w="36"/>
        <w:gridCol w:w="2403"/>
        <w:gridCol w:w="36"/>
        <w:gridCol w:w="250"/>
        <w:gridCol w:w="36"/>
        <w:gridCol w:w="1032"/>
        <w:gridCol w:w="36"/>
        <w:gridCol w:w="2790"/>
        <w:gridCol w:w="36"/>
        <w:gridCol w:w="1212"/>
        <w:gridCol w:w="36"/>
      </w:tblGrid>
      <w:tr w:rsidR="004C6C23" w14:paraId="7A984F91" w14:textId="77777777" w:rsidTr="00931B8F">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shd w:val="clear" w:color="auto" w:fill="C0C0C0"/>
          </w:tcPr>
          <w:p w14:paraId="6BF42975" w14:textId="77777777" w:rsidR="004C6C23" w:rsidRDefault="004C6C23" w:rsidP="00931B8F">
            <w:pPr>
              <w:pStyle w:val="TAH"/>
            </w:pPr>
            <w:r>
              <w:lastRenderedPageBreak/>
              <w:t>Attribute name</w:t>
            </w:r>
          </w:p>
        </w:tc>
        <w:tc>
          <w:tcPr>
            <w:tcW w:w="2439" w:type="dxa"/>
            <w:gridSpan w:val="2"/>
            <w:tcBorders>
              <w:top w:val="single" w:sz="6" w:space="0" w:color="auto"/>
              <w:left w:val="single" w:sz="6" w:space="0" w:color="auto"/>
              <w:bottom w:val="single" w:sz="6" w:space="0" w:color="auto"/>
              <w:right w:val="single" w:sz="6" w:space="0" w:color="auto"/>
            </w:tcBorders>
            <w:shd w:val="clear" w:color="auto" w:fill="C0C0C0"/>
          </w:tcPr>
          <w:p w14:paraId="10E756C8" w14:textId="77777777" w:rsidR="004C6C23" w:rsidRDefault="004C6C23" w:rsidP="00931B8F">
            <w:pPr>
              <w:pStyle w:val="TAH"/>
            </w:pPr>
            <w:r>
              <w:t>Data type</w:t>
            </w:r>
          </w:p>
        </w:tc>
        <w:tc>
          <w:tcPr>
            <w:tcW w:w="286" w:type="dxa"/>
            <w:gridSpan w:val="2"/>
            <w:tcBorders>
              <w:top w:val="single" w:sz="6" w:space="0" w:color="auto"/>
              <w:left w:val="single" w:sz="6" w:space="0" w:color="auto"/>
              <w:bottom w:val="single" w:sz="6" w:space="0" w:color="auto"/>
              <w:right w:val="single" w:sz="6" w:space="0" w:color="auto"/>
            </w:tcBorders>
            <w:shd w:val="clear" w:color="auto" w:fill="C0C0C0"/>
          </w:tcPr>
          <w:p w14:paraId="15F8F214" w14:textId="77777777" w:rsidR="004C6C23" w:rsidRDefault="004C6C23" w:rsidP="00931B8F">
            <w:pPr>
              <w:pStyle w:val="TAH"/>
            </w:pPr>
            <w:r>
              <w:t>P</w:t>
            </w:r>
          </w:p>
        </w:tc>
        <w:tc>
          <w:tcPr>
            <w:tcW w:w="1068" w:type="dxa"/>
            <w:gridSpan w:val="2"/>
            <w:tcBorders>
              <w:top w:val="single" w:sz="6" w:space="0" w:color="auto"/>
              <w:left w:val="single" w:sz="6" w:space="0" w:color="auto"/>
              <w:bottom w:val="single" w:sz="6" w:space="0" w:color="auto"/>
              <w:right w:val="single" w:sz="6" w:space="0" w:color="auto"/>
            </w:tcBorders>
            <w:shd w:val="clear" w:color="auto" w:fill="C0C0C0"/>
          </w:tcPr>
          <w:p w14:paraId="0A6B9E52" w14:textId="77777777" w:rsidR="004C6C23" w:rsidRDefault="004C6C23" w:rsidP="00931B8F">
            <w:pPr>
              <w:pStyle w:val="TAH"/>
              <w:jc w:val="left"/>
            </w:pPr>
            <w:r>
              <w:t>Cardinality</w:t>
            </w:r>
          </w:p>
        </w:tc>
        <w:tc>
          <w:tcPr>
            <w:tcW w:w="2826" w:type="dxa"/>
            <w:gridSpan w:val="2"/>
            <w:tcBorders>
              <w:top w:val="single" w:sz="6" w:space="0" w:color="auto"/>
              <w:left w:val="single" w:sz="6" w:space="0" w:color="auto"/>
              <w:bottom w:val="single" w:sz="6" w:space="0" w:color="auto"/>
              <w:right w:val="single" w:sz="6" w:space="0" w:color="auto"/>
            </w:tcBorders>
            <w:shd w:val="clear" w:color="auto" w:fill="C0C0C0"/>
          </w:tcPr>
          <w:p w14:paraId="5DA553FA" w14:textId="77777777" w:rsidR="004C6C23" w:rsidRDefault="004C6C23" w:rsidP="00931B8F">
            <w:pPr>
              <w:pStyle w:val="TAH"/>
              <w:rPr>
                <w:rFonts w:cs="Arial"/>
                <w:szCs w:val="18"/>
              </w:rPr>
            </w:pPr>
            <w:r>
              <w:rPr>
                <w:rFonts w:cs="Arial"/>
                <w:szCs w:val="18"/>
              </w:rPr>
              <w:t>Description</w:t>
            </w:r>
          </w:p>
        </w:tc>
        <w:tc>
          <w:tcPr>
            <w:tcW w:w="1248" w:type="dxa"/>
            <w:gridSpan w:val="2"/>
            <w:tcBorders>
              <w:top w:val="single" w:sz="6" w:space="0" w:color="auto"/>
              <w:left w:val="single" w:sz="6" w:space="0" w:color="auto"/>
              <w:bottom w:val="single" w:sz="6" w:space="0" w:color="auto"/>
              <w:right w:val="single" w:sz="6" w:space="0" w:color="auto"/>
            </w:tcBorders>
            <w:shd w:val="clear" w:color="auto" w:fill="C0C0C0"/>
          </w:tcPr>
          <w:p w14:paraId="2A9393C2" w14:textId="77777777" w:rsidR="004C6C23" w:rsidRDefault="004C6C23" w:rsidP="00931B8F">
            <w:pPr>
              <w:pStyle w:val="TAH"/>
              <w:rPr>
                <w:rFonts w:cs="Arial"/>
                <w:szCs w:val="18"/>
              </w:rPr>
            </w:pPr>
            <w:r>
              <w:rPr>
                <w:rFonts w:cs="Arial"/>
                <w:szCs w:val="18"/>
              </w:rPr>
              <w:t>Applicability</w:t>
            </w:r>
          </w:p>
        </w:tc>
      </w:tr>
      <w:tr w:rsidR="004C6C23" w14:paraId="62953BE5" w14:textId="77777777" w:rsidTr="00931B8F">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40316290" w14:textId="77777777" w:rsidR="004C6C23" w:rsidRDefault="004C6C23" w:rsidP="00931B8F">
            <w:pPr>
              <w:pStyle w:val="TAL"/>
            </w:pPr>
            <w:r>
              <w:t>start</w:t>
            </w:r>
          </w:p>
        </w:tc>
        <w:tc>
          <w:tcPr>
            <w:tcW w:w="2439" w:type="dxa"/>
            <w:gridSpan w:val="2"/>
            <w:tcBorders>
              <w:top w:val="single" w:sz="6" w:space="0" w:color="auto"/>
              <w:left w:val="single" w:sz="6" w:space="0" w:color="auto"/>
              <w:bottom w:val="single" w:sz="6" w:space="0" w:color="auto"/>
              <w:right w:val="single" w:sz="6" w:space="0" w:color="auto"/>
            </w:tcBorders>
          </w:tcPr>
          <w:p w14:paraId="419F15F0" w14:textId="77777777" w:rsidR="004C6C23" w:rsidRDefault="004C6C23" w:rsidP="00931B8F">
            <w:pPr>
              <w:pStyle w:val="TAL"/>
            </w:pPr>
            <w:proofErr w:type="spellStart"/>
            <w:r>
              <w:t>DateTime</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0F197A0C" w14:textId="77777777" w:rsidR="004C6C23" w:rsidRDefault="004C6C23" w:rsidP="00931B8F">
            <w:pPr>
              <w:pStyle w:val="TAL"/>
            </w:pPr>
            <w:r>
              <w:t>O</w:t>
            </w:r>
          </w:p>
        </w:tc>
        <w:tc>
          <w:tcPr>
            <w:tcW w:w="1068" w:type="dxa"/>
            <w:gridSpan w:val="2"/>
            <w:tcBorders>
              <w:top w:val="single" w:sz="6" w:space="0" w:color="auto"/>
              <w:left w:val="single" w:sz="6" w:space="0" w:color="auto"/>
              <w:bottom w:val="single" w:sz="6" w:space="0" w:color="auto"/>
              <w:right w:val="single" w:sz="6" w:space="0" w:color="auto"/>
            </w:tcBorders>
          </w:tcPr>
          <w:p w14:paraId="5F6BDA60" w14:textId="77777777" w:rsidR="004C6C23" w:rsidRDefault="004C6C23" w:rsidP="00931B8F">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47A581AC" w14:textId="77777777" w:rsidR="004C6C23" w:rsidRDefault="004C6C23" w:rsidP="00931B8F">
            <w:pPr>
              <w:pStyle w:val="TAL"/>
            </w:pPr>
            <w:r>
              <w:t xml:space="preserve">It defines the start time of which the </w:t>
            </w:r>
            <w:r>
              <w:rPr>
                <w:lang w:eastAsia="zh-CN"/>
              </w:rPr>
              <w:t xml:space="preserve">statistics </w:t>
            </w:r>
            <w:r>
              <w:t>analytics information is applicable or predictions analytics information is valid. (NOTE 1) (NOTE 7)</w:t>
            </w:r>
          </w:p>
        </w:tc>
        <w:tc>
          <w:tcPr>
            <w:tcW w:w="1248" w:type="dxa"/>
            <w:gridSpan w:val="2"/>
            <w:tcBorders>
              <w:top w:val="single" w:sz="6" w:space="0" w:color="auto"/>
              <w:left w:val="single" w:sz="6" w:space="0" w:color="auto"/>
              <w:bottom w:val="single" w:sz="6" w:space="0" w:color="auto"/>
              <w:right w:val="single" w:sz="6" w:space="0" w:color="auto"/>
            </w:tcBorders>
          </w:tcPr>
          <w:p w14:paraId="336C736F" w14:textId="77777777" w:rsidR="004C6C23" w:rsidRDefault="004C6C23" w:rsidP="00931B8F">
            <w:pPr>
              <w:pStyle w:val="TAL"/>
            </w:pPr>
          </w:p>
        </w:tc>
      </w:tr>
      <w:tr w:rsidR="004C6C23" w14:paraId="3A84F418" w14:textId="77777777" w:rsidTr="00931B8F">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1227A07A" w14:textId="77777777" w:rsidR="004C6C23" w:rsidRDefault="004C6C23" w:rsidP="00931B8F">
            <w:pPr>
              <w:pStyle w:val="TAL"/>
            </w:pPr>
            <w:r>
              <w:t>expiry</w:t>
            </w:r>
          </w:p>
        </w:tc>
        <w:tc>
          <w:tcPr>
            <w:tcW w:w="2439" w:type="dxa"/>
            <w:gridSpan w:val="2"/>
            <w:tcBorders>
              <w:top w:val="single" w:sz="6" w:space="0" w:color="auto"/>
              <w:left w:val="single" w:sz="6" w:space="0" w:color="auto"/>
              <w:bottom w:val="single" w:sz="6" w:space="0" w:color="auto"/>
              <w:right w:val="single" w:sz="6" w:space="0" w:color="auto"/>
            </w:tcBorders>
          </w:tcPr>
          <w:p w14:paraId="15442B76" w14:textId="77777777" w:rsidR="004C6C23" w:rsidRDefault="004C6C23" w:rsidP="00931B8F">
            <w:pPr>
              <w:pStyle w:val="TAL"/>
            </w:pPr>
            <w:proofErr w:type="spellStart"/>
            <w:r>
              <w:t>DateTime</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7343F7C0" w14:textId="77777777" w:rsidR="004C6C23" w:rsidRDefault="004C6C23" w:rsidP="00931B8F">
            <w:pPr>
              <w:pStyle w:val="TAL"/>
            </w:pPr>
            <w:r>
              <w:t>O</w:t>
            </w:r>
          </w:p>
        </w:tc>
        <w:tc>
          <w:tcPr>
            <w:tcW w:w="1068" w:type="dxa"/>
            <w:gridSpan w:val="2"/>
            <w:tcBorders>
              <w:top w:val="single" w:sz="6" w:space="0" w:color="auto"/>
              <w:left w:val="single" w:sz="6" w:space="0" w:color="auto"/>
              <w:bottom w:val="single" w:sz="6" w:space="0" w:color="auto"/>
              <w:right w:val="single" w:sz="6" w:space="0" w:color="auto"/>
            </w:tcBorders>
          </w:tcPr>
          <w:p w14:paraId="11846F33" w14:textId="77777777" w:rsidR="004C6C23" w:rsidRDefault="004C6C23" w:rsidP="00931B8F">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20AAA11D" w14:textId="77777777" w:rsidR="004C6C23" w:rsidRDefault="004C6C23" w:rsidP="00931B8F">
            <w:pPr>
              <w:pStyle w:val="TAL"/>
            </w:pPr>
            <w:r>
              <w:t xml:space="preserve">It defines the expiration time after which the </w:t>
            </w:r>
            <w:r>
              <w:rPr>
                <w:lang w:eastAsia="zh-CN"/>
              </w:rPr>
              <w:t xml:space="preserve">statistics </w:t>
            </w:r>
            <w:r>
              <w:t>analytics information is applicable or predictions analytics information is invalid. (NOTE 1) (NOTE 7)</w:t>
            </w:r>
          </w:p>
        </w:tc>
        <w:tc>
          <w:tcPr>
            <w:tcW w:w="1248" w:type="dxa"/>
            <w:gridSpan w:val="2"/>
            <w:tcBorders>
              <w:top w:val="single" w:sz="6" w:space="0" w:color="auto"/>
              <w:left w:val="single" w:sz="6" w:space="0" w:color="auto"/>
              <w:bottom w:val="single" w:sz="6" w:space="0" w:color="auto"/>
              <w:right w:val="single" w:sz="6" w:space="0" w:color="auto"/>
            </w:tcBorders>
          </w:tcPr>
          <w:p w14:paraId="4CF3A81B" w14:textId="77777777" w:rsidR="004C6C23" w:rsidRDefault="004C6C23" w:rsidP="00931B8F">
            <w:pPr>
              <w:pStyle w:val="TAL"/>
            </w:pPr>
          </w:p>
        </w:tc>
      </w:tr>
      <w:tr w:rsidR="004C6C23" w14:paraId="4C71FD69" w14:textId="77777777" w:rsidTr="00931B8F">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1994FFDB" w14:textId="77777777" w:rsidR="004C6C23" w:rsidRDefault="004C6C23" w:rsidP="00931B8F">
            <w:pPr>
              <w:pStyle w:val="TAL"/>
            </w:pPr>
            <w:proofErr w:type="spellStart"/>
            <w:r>
              <w:t>timeStampGen</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042844D0" w14:textId="77777777" w:rsidR="004C6C23" w:rsidRDefault="004C6C23" w:rsidP="00931B8F">
            <w:pPr>
              <w:pStyle w:val="TAL"/>
            </w:pPr>
            <w:proofErr w:type="spellStart"/>
            <w:r>
              <w:t>DateTime</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17E48148" w14:textId="77777777" w:rsidR="004C6C23" w:rsidRDefault="004C6C23" w:rsidP="00931B8F">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344076F5" w14:textId="77777777" w:rsidR="004C6C23" w:rsidRDefault="004C6C23" w:rsidP="00931B8F">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282059A4" w14:textId="77777777" w:rsidR="004C6C23" w:rsidRDefault="004C6C23" w:rsidP="00931B8F">
            <w:pPr>
              <w:pStyle w:val="TAL"/>
            </w:pPr>
            <w:r>
              <w:t>It defines the timestamp of analytics generation. (NOTE 3)</w:t>
            </w:r>
          </w:p>
        </w:tc>
        <w:tc>
          <w:tcPr>
            <w:tcW w:w="1248" w:type="dxa"/>
            <w:gridSpan w:val="2"/>
            <w:tcBorders>
              <w:top w:val="single" w:sz="6" w:space="0" w:color="auto"/>
              <w:left w:val="single" w:sz="6" w:space="0" w:color="auto"/>
              <w:bottom w:val="single" w:sz="6" w:space="0" w:color="auto"/>
              <w:right w:val="single" w:sz="6" w:space="0" w:color="auto"/>
            </w:tcBorders>
          </w:tcPr>
          <w:p w14:paraId="7C1BAABD" w14:textId="77777777" w:rsidR="004C6C23" w:rsidRDefault="004C6C23" w:rsidP="00931B8F">
            <w:pPr>
              <w:pStyle w:val="TAL"/>
            </w:pPr>
          </w:p>
        </w:tc>
      </w:tr>
      <w:tr w:rsidR="004C6C23" w14:paraId="573B29E9" w14:textId="77777777" w:rsidTr="00931B8F">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4C137C96" w14:textId="77777777" w:rsidR="004C6C23" w:rsidRDefault="004C6C23" w:rsidP="00931B8F">
            <w:pPr>
              <w:pStyle w:val="TAL"/>
            </w:pPr>
            <w:proofErr w:type="spellStart"/>
            <w:r>
              <w:t>anaMetaInfo</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229F5F5C" w14:textId="77777777" w:rsidR="004C6C23" w:rsidRDefault="004C6C23" w:rsidP="00931B8F">
            <w:pPr>
              <w:pStyle w:val="TAL"/>
            </w:pPr>
            <w:proofErr w:type="spellStart"/>
            <w:r>
              <w:t>AnalyticsMetadataInfo</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571A103B" w14:textId="77777777" w:rsidR="004C6C23" w:rsidRDefault="004C6C23" w:rsidP="00931B8F">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1DED9009" w14:textId="77777777" w:rsidR="004C6C23" w:rsidRDefault="004C6C23" w:rsidP="00931B8F">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3DBB72A0" w14:textId="77777777" w:rsidR="004C6C23" w:rsidRDefault="004C6C23" w:rsidP="00931B8F">
            <w:pPr>
              <w:pStyle w:val="TAL"/>
            </w:pPr>
            <w:r>
              <w:t>Contains information about analytics metadata required to aggregate the analytics. It shall be present if the "</w:t>
            </w:r>
            <w:proofErr w:type="spellStart"/>
            <w:r>
              <w:t>anaMeta</w:t>
            </w:r>
            <w:proofErr w:type="spellEnd"/>
            <w:r>
              <w:t>" attribute was included in the request, containing the information indicated by the "</w:t>
            </w:r>
            <w:proofErr w:type="spellStart"/>
            <w:r>
              <w:t>anaMeta</w:t>
            </w:r>
            <w:proofErr w:type="spellEnd"/>
            <w:r>
              <w:t>" attribute.</w:t>
            </w:r>
          </w:p>
        </w:tc>
        <w:tc>
          <w:tcPr>
            <w:tcW w:w="1248" w:type="dxa"/>
            <w:gridSpan w:val="2"/>
            <w:tcBorders>
              <w:top w:val="single" w:sz="6" w:space="0" w:color="auto"/>
              <w:left w:val="single" w:sz="6" w:space="0" w:color="auto"/>
              <w:bottom w:val="single" w:sz="6" w:space="0" w:color="auto"/>
              <w:right w:val="single" w:sz="6" w:space="0" w:color="auto"/>
            </w:tcBorders>
          </w:tcPr>
          <w:p w14:paraId="5B29374B" w14:textId="77777777" w:rsidR="004C6C23" w:rsidRDefault="004C6C23" w:rsidP="00931B8F">
            <w:pPr>
              <w:pStyle w:val="TAL"/>
            </w:pPr>
            <w:r>
              <w:t>Aggregation</w:t>
            </w:r>
          </w:p>
        </w:tc>
      </w:tr>
      <w:tr w:rsidR="004C6C23" w14:paraId="0AD640C3" w14:textId="77777777" w:rsidTr="00931B8F">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13C3BE8B" w14:textId="77777777" w:rsidR="004C6C23" w:rsidRDefault="004C6C23" w:rsidP="00931B8F">
            <w:pPr>
              <w:pStyle w:val="TAL"/>
            </w:pPr>
            <w:proofErr w:type="spellStart"/>
            <w:r>
              <w:t>sliceLoadLevelInfos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57718761" w14:textId="77777777" w:rsidR="004C6C23" w:rsidRDefault="004C6C23" w:rsidP="00931B8F">
            <w:pPr>
              <w:pStyle w:val="TAL"/>
            </w:pPr>
            <w:proofErr w:type="gramStart"/>
            <w:r>
              <w:t>array(</w:t>
            </w:r>
            <w:proofErr w:type="spellStart"/>
            <w:proofErr w:type="gramEnd"/>
            <w:r>
              <w:t>SliceLoadLevelInformation</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39636683" w14:textId="77777777" w:rsidR="004C6C23" w:rsidRDefault="004C6C23" w:rsidP="00931B8F">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35607400" w14:textId="77777777" w:rsidR="004C6C23" w:rsidRDefault="004C6C23" w:rsidP="00931B8F">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504EF79F" w14:textId="77777777" w:rsidR="004C6C23" w:rsidRDefault="004C6C23" w:rsidP="00931B8F">
            <w:pPr>
              <w:pStyle w:val="TAL"/>
            </w:pPr>
            <w:r>
              <w:t>The slices and the load level information. Shall be present when the requested event is "LOAD_LEVEL_INFORMATION".</w:t>
            </w:r>
          </w:p>
        </w:tc>
        <w:tc>
          <w:tcPr>
            <w:tcW w:w="1248" w:type="dxa"/>
            <w:gridSpan w:val="2"/>
            <w:tcBorders>
              <w:top w:val="single" w:sz="6" w:space="0" w:color="auto"/>
              <w:left w:val="single" w:sz="6" w:space="0" w:color="auto"/>
              <w:bottom w:val="single" w:sz="6" w:space="0" w:color="auto"/>
              <w:right w:val="single" w:sz="6" w:space="0" w:color="auto"/>
            </w:tcBorders>
          </w:tcPr>
          <w:p w14:paraId="007E5D84" w14:textId="77777777" w:rsidR="004C6C23" w:rsidRDefault="004C6C23" w:rsidP="00931B8F">
            <w:pPr>
              <w:pStyle w:val="TAL"/>
            </w:pPr>
          </w:p>
        </w:tc>
      </w:tr>
      <w:tr w:rsidR="004C6C23" w14:paraId="19E2BAB7" w14:textId="77777777" w:rsidTr="00931B8F">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587F27F8" w14:textId="77777777" w:rsidR="004C6C23" w:rsidRDefault="004C6C23" w:rsidP="00931B8F">
            <w:pPr>
              <w:pStyle w:val="TAL"/>
            </w:pPr>
            <w:proofErr w:type="spellStart"/>
            <w:r>
              <w:t>nsiLoadLevelInfos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212D441A" w14:textId="77777777" w:rsidR="004C6C23" w:rsidRDefault="004C6C23" w:rsidP="00931B8F">
            <w:pPr>
              <w:pStyle w:val="TAL"/>
            </w:pPr>
            <w:proofErr w:type="gramStart"/>
            <w:r>
              <w:t>array(</w:t>
            </w:r>
            <w:proofErr w:type="spellStart"/>
            <w:proofErr w:type="gramEnd"/>
            <w:r>
              <w:t>NsiLoadLevelInfo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609A63EC" w14:textId="77777777" w:rsidR="004C6C23" w:rsidRDefault="004C6C23" w:rsidP="00931B8F">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1DF843B5" w14:textId="77777777" w:rsidR="004C6C23" w:rsidRDefault="004C6C23" w:rsidP="00931B8F">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584A2A9A" w14:textId="77777777" w:rsidR="004C6C23" w:rsidRDefault="004C6C23" w:rsidP="00931B8F">
            <w:pPr>
              <w:pStyle w:val="TAL"/>
            </w:pPr>
            <w:r>
              <w:t>Each element identifies the load level information</w:t>
            </w:r>
            <w:r>
              <w:rPr>
                <w:rFonts w:cs="Arial"/>
                <w:szCs w:val="18"/>
              </w:rPr>
              <w:t xml:space="preserve"> for an S-NSSAI and the optionally associated network slice instance</w:t>
            </w:r>
            <w:r>
              <w:t>.</w:t>
            </w:r>
          </w:p>
          <w:p w14:paraId="30514A76" w14:textId="77777777" w:rsidR="004C6C23" w:rsidRDefault="004C6C23" w:rsidP="00931B8F">
            <w:pPr>
              <w:pStyle w:val="TAL"/>
            </w:pPr>
            <w:r>
              <w:t>Shall be presented when the requested event is "</w:t>
            </w:r>
            <w:r>
              <w:rPr>
                <w:lang w:eastAsia="zh-CN"/>
              </w:rPr>
              <w:t>NSI_LOAD_LEVEL"</w:t>
            </w:r>
            <w:r>
              <w:t xml:space="preserve"> </w:t>
            </w:r>
          </w:p>
        </w:tc>
        <w:tc>
          <w:tcPr>
            <w:tcW w:w="1248" w:type="dxa"/>
            <w:gridSpan w:val="2"/>
            <w:tcBorders>
              <w:top w:val="single" w:sz="6" w:space="0" w:color="auto"/>
              <w:left w:val="single" w:sz="6" w:space="0" w:color="auto"/>
              <w:bottom w:val="single" w:sz="6" w:space="0" w:color="auto"/>
              <w:right w:val="single" w:sz="6" w:space="0" w:color="auto"/>
            </w:tcBorders>
          </w:tcPr>
          <w:p w14:paraId="39A255A7" w14:textId="77777777" w:rsidR="004C6C23" w:rsidRDefault="004C6C23" w:rsidP="00931B8F">
            <w:pPr>
              <w:pStyle w:val="TAL"/>
              <w:rPr>
                <w:lang w:eastAsia="zh-CN"/>
              </w:rPr>
            </w:pPr>
            <w:proofErr w:type="spellStart"/>
            <w:r>
              <w:rPr>
                <w:lang w:eastAsia="zh-CN"/>
              </w:rPr>
              <w:t>NsiLoad</w:t>
            </w:r>
            <w:proofErr w:type="spellEnd"/>
            <w:r>
              <w:t xml:space="preserve"> </w:t>
            </w:r>
          </w:p>
          <w:p w14:paraId="23BCB7C5" w14:textId="77777777" w:rsidR="004C6C23" w:rsidRDefault="004C6C23" w:rsidP="00931B8F">
            <w:pPr>
              <w:pStyle w:val="TAL"/>
            </w:pPr>
          </w:p>
        </w:tc>
      </w:tr>
      <w:tr w:rsidR="004C6C23" w14:paraId="211727C9" w14:textId="77777777" w:rsidTr="00931B8F">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A21B029" w14:textId="77777777" w:rsidR="004C6C23" w:rsidRDefault="004C6C23" w:rsidP="00931B8F">
            <w:pPr>
              <w:pStyle w:val="TAL"/>
            </w:pPr>
            <w:proofErr w:type="spellStart"/>
            <w:r>
              <w:t>nwPerfs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696FD8C7" w14:textId="77777777" w:rsidR="004C6C23" w:rsidRDefault="004C6C23" w:rsidP="00931B8F">
            <w:pPr>
              <w:pStyle w:val="TAL"/>
            </w:pPr>
            <w:proofErr w:type="gramStart"/>
            <w:r>
              <w:t>array(</w:t>
            </w:r>
            <w:proofErr w:type="spellStart"/>
            <w:proofErr w:type="gramEnd"/>
            <w:r>
              <w:t>NetworkPerfInfo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02DC39DE" w14:textId="77777777" w:rsidR="004C6C23" w:rsidRDefault="004C6C23" w:rsidP="00931B8F">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55A49885" w14:textId="77777777" w:rsidR="004C6C23" w:rsidRDefault="004C6C23" w:rsidP="00931B8F">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267BF9DE" w14:textId="77777777" w:rsidR="004C6C23" w:rsidRDefault="004C6C23" w:rsidP="00931B8F">
            <w:pPr>
              <w:pStyle w:val="TAL"/>
            </w:pPr>
            <w:r>
              <w:t>The network performance information.</w:t>
            </w:r>
          </w:p>
          <w:p w14:paraId="7D2D7211" w14:textId="77777777" w:rsidR="004C6C23" w:rsidRDefault="004C6C23" w:rsidP="00931B8F">
            <w:pPr>
              <w:pStyle w:val="TAL"/>
            </w:pPr>
            <w:r>
              <w:t>Shall be present when the requested event is "NETWORK_PERFORMANCE".</w:t>
            </w:r>
          </w:p>
        </w:tc>
        <w:tc>
          <w:tcPr>
            <w:tcW w:w="1248" w:type="dxa"/>
            <w:gridSpan w:val="2"/>
            <w:tcBorders>
              <w:top w:val="single" w:sz="6" w:space="0" w:color="auto"/>
              <w:left w:val="single" w:sz="6" w:space="0" w:color="auto"/>
              <w:bottom w:val="single" w:sz="6" w:space="0" w:color="auto"/>
              <w:right w:val="single" w:sz="6" w:space="0" w:color="auto"/>
            </w:tcBorders>
          </w:tcPr>
          <w:p w14:paraId="537DEDC3" w14:textId="77777777" w:rsidR="004C6C23" w:rsidRDefault="004C6C23" w:rsidP="00931B8F">
            <w:pPr>
              <w:pStyle w:val="TAL"/>
            </w:pPr>
            <w:proofErr w:type="spellStart"/>
            <w:r>
              <w:t>NetworkPerformance</w:t>
            </w:r>
            <w:proofErr w:type="spellEnd"/>
          </w:p>
        </w:tc>
      </w:tr>
      <w:tr w:rsidR="004C6C23" w14:paraId="0D9B8D9F" w14:textId="77777777" w:rsidTr="00931B8F">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105E0A9C" w14:textId="77777777" w:rsidR="004C6C23" w:rsidRDefault="004C6C23" w:rsidP="00931B8F">
            <w:pPr>
              <w:pStyle w:val="TAL"/>
            </w:pPr>
            <w:proofErr w:type="spellStart"/>
            <w:r>
              <w:t>nfLoadLevelInfos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02C9CC2E" w14:textId="77777777" w:rsidR="004C6C23" w:rsidRDefault="004C6C23" w:rsidP="00931B8F">
            <w:pPr>
              <w:pStyle w:val="TAL"/>
            </w:pPr>
            <w:proofErr w:type="gramStart"/>
            <w:r>
              <w:t>array(</w:t>
            </w:r>
            <w:proofErr w:type="spellStart"/>
            <w:proofErr w:type="gramEnd"/>
            <w:r>
              <w:t>NfLoadLevelInformation</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12AABB75" w14:textId="77777777" w:rsidR="004C6C23" w:rsidRDefault="004C6C23" w:rsidP="00931B8F">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3AE63A91" w14:textId="77777777" w:rsidR="004C6C23" w:rsidRDefault="004C6C23" w:rsidP="00931B8F">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2D61ACF6" w14:textId="77777777" w:rsidR="004C6C23" w:rsidRDefault="004C6C23" w:rsidP="00931B8F">
            <w:pPr>
              <w:pStyle w:val="TAL"/>
            </w:pPr>
            <w:r>
              <w:t>The NF load information.</w:t>
            </w:r>
          </w:p>
          <w:p w14:paraId="17351C81" w14:textId="77777777" w:rsidR="004C6C23" w:rsidRDefault="004C6C23" w:rsidP="00931B8F">
            <w:pPr>
              <w:pStyle w:val="TAL"/>
            </w:pPr>
            <w:r>
              <w:t xml:space="preserve">When the </w:t>
            </w:r>
            <w:proofErr w:type="spellStart"/>
            <w:r>
              <w:t>requestedevent</w:t>
            </w:r>
            <w:proofErr w:type="spellEnd"/>
            <w:r>
              <w:t xml:space="preserve"> is "NF_LOAD", the </w:t>
            </w:r>
            <w:proofErr w:type="spellStart"/>
            <w:r>
              <w:t>nfLoadLevelInfos</w:t>
            </w:r>
            <w:proofErr w:type="spellEnd"/>
            <w:r>
              <w:t xml:space="preserve"> shall be included.</w:t>
            </w:r>
          </w:p>
        </w:tc>
        <w:tc>
          <w:tcPr>
            <w:tcW w:w="1248" w:type="dxa"/>
            <w:gridSpan w:val="2"/>
            <w:tcBorders>
              <w:top w:val="single" w:sz="6" w:space="0" w:color="auto"/>
              <w:left w:val="single" w:sz="6" w:space="0" w:color="auto"/>
              <w:bottom w:val="single" w:sz="6" w:space="0" w:color="auto"/>
              <w:right w:val="single" w:sz="6" w:space="0" w:color="auto"/>
            </w:tcBorders>
          </w:tcPr>
          <w:p w14:paraId="6B93511C" w14:textId="77777777" w:rsidR="004C6C23" w:rsidRDefault="004C6C23" w:rsidP="00931B8F">
            <w:pPr>
              <w:pStyle w:val="TAL"/>
            </w:pPr>
            <w:proofErr w:type="spellStart"/>
            <w:r>
              <w:t>NfLoad</w:t>
            </w:r>
            <w:proofErr w:type="spellEnd"/>
          </w:p>
        </w:tc>
      </w:tr>
      <w:tr w:rsidR="004C6C23" w14:paraId="55A67941" w14:textId="77777777" w:rsidTr="00931B8F">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394B659" w14:textId="77777777" w:rsidR="004C6C23" w:rsidRDefault="004C6C23" w:rsidP="00931B8F">
            <w:pPr>
              <w:pStyle w:val="TAL"/>
            </w:pPr>
            <w:proofErr w:type="spellStart"/>
            <w:r>
              <w:t>qosSustainInfos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1B2446E8" w14:textId="77777777" w:rsidR="004C6C23" w:rsidRDefault="004C6C23" w:rsidP="00931B8F">
            <w:pPr>
              <w:pStyle w:val="TAL"/>
            </w:pPr>
            <w:proofErr w:type="gramStart"/>
            <w:r>
              <w:t>array(</w:t>
            </w:r>
            <w:proofErr w:type="spellStart"/>
            <w:proofErr w:type="gramEnd"/>
            <w:r>
              <w:t>QosSustainabilityInfo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59C0EC33" w14:textId="77777777" w:rsidR="004C6C23" w:rsidRDefault="004C6C23" w:rsidP="00931B8F">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59324A06" w14:textId="77777777" w:rsidR="004C6C23" w:rsidRDefault="004C6C23" w:rsidP="00931B8F">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794EBECA" w14:textId="77777777" w:rsidR="004C6C23" w:rsidRDefault="004C6C23" w:rsidP="00931B8F">
            <w:pPr>
              <w:pStyle w:val="TAL"/>
            </w:pPr>
            <w:r>
              <w:t xml:space="preserve">The QoS sustainability </w:t>
            </w:r>
            <w:proofErr w:type="spellStart"/>
            <w:r>
              <w:t>informations</w:t>
            </w:r>
            <w:proofErr w:type="spellEnd"/>
            <w:r>
              <w:t xml:space="preserve"> in the certain geographic areas. </w:t>
            </w:r>
          </w:p>
          <w:p w14:paraId="5CFA39D3" w14:textId="77777777" w:rsidR="004C6C23" w:rsidRDefault="004C6C23" w:rsidP="00931B8F">
            <w:pPr>
              <w:pStyle w:val="TAL"/>
            </w:pPr>
            <w:r>
              <w:t xml:space="preserve">It shall be present if the requested </w:t>
            </w:r>
            <w:proofErr w:type="spellStart"/>
            <w:r>
              <w:t>eventis</w:t>
            </w:r>
            <w:proofErr w:type="spellEnd"/>
            <w:r>
              <w:t xml:space="preserve"> "QOS_SUSTAINABILITY".</w:t>
            </w:r>
          </w:p>
          <w:p w14:paraId="068949F8" w14:textId="77777777" w:rsidR="004C6C23" w:rsidRDefault="004C6C23" w:rsidP="00931B8F">
            <w:pPr>
              <w:pStyle w:val="TAL"/>
            </w:pPr>
            <w:r>
              <w:t>(NOTE 2)</w:t>
            </w:r>
          </w:p>
        </w:tc>
        <w:tc>
          <w:tcPr>
            <w:tcW w:w="1248" w:type="dxa"/>
            <w:gridSpan w:val="2"/>
            <w:tcBorders>
              <w:top w:val="single" w:sz="6" w:space="0" w:color="auto"/>
              <w:left w:val="single" w:sz="6" w:space="0" w:color="auto"/>
              <w:bottom w:val="single" w:sz="6" w:space="0" w:color="auto"/>
              <w:right w:val="single" w:sz="6" w:space="0" w:color="auto"/>
            </w:tcBorders>
          </w:tcPr>
          <w:p w14:paraId="5BE75B4D" w14:textId="77777777" w:rsidR="004C6C23" w:rsidRDefault="004C6C23" w:rsidP="00931B8F">
            <w:pPr>
              <w:pStyle w:val="TAL"/>
            </w:pPr>
            <w:proofErr w:type="spellStart"/>
            <w:r>
              <w:t>QoSSustainability</w:t>
            </w:r>
            <w:proofErr w:type="spellEnd"/>
          </w:p>
        </w:tc>
      </w:tr>
      <w:tr w:rsidR="004C6C23" w14:paraId="0CC70872" w14:textId="77777777" w:rsidTr="00931B8F">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6E869C1C" w14:textId="77777777" w:rsidR="004C6C23" w:rsidRDefault="004C6C23" w:rsidP="00931B8F">
            <w:pPr>
              <w:pStyle w:val="TAL"/>
            </w:pPr>
            <w:proofErr w:type="spellStart"/>
            <w:r>
              <w:t>ueMobs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3D1FD4C9" w14:textId="77777777" w:rsidR="004C6C23" w:rsidRDefault="004C6C23" w:rsidP="00931B8F">
            <w:pPr>
              <w:pStyle w:val="TAL"/>
            </w:pPr>
            <w:proofErr w:type="gramStart"/>
            <w:r>
              <w:t>array(</w:t>
            </w:r>
            <w:proofErr w:type="spellStart"/>
            <w:proofErr w:type="gramEnd"/>
            <w:r>
              <w:t>UeMobility</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0932EB2E" w14:textId="77777777" w:rsidR="004C6C23" w:rsidRDefault="004C6C23" w:rsidP="00931B8F">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0174F41E" w14:textId="77777777" w:rsidR="004C6C23" w:rsidRDefault="004C6C23" w:rsidP="00931B8F">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7EC5E368" w14:textId="77777777" w:rsidR="004C6C23" w:rsidRDefault="004C6C23" w:rsidP="00931B8F">
            <w:pPr>
              <w:pStyle w:val="TAL"/>
            </w:pPr>
            <w:r>
              <w:t>The UE mobility information.</w:t>
            </w:r>
          </w:p>
          <w:p w14:paraId="08B21C0D" w14:textId="77777777" w:rsidR="004C6C23" w:rsidRDefault="004C6C23" w:rsidP="00931B8F">
            <w:pPr>
              <w:pStyle w:val="TAL"/>
            </w:pPr>
            <w:r>
              <w:t>When the requested event is "UE_MOBILITY", the "</w:t>
            </w:r>
            <w:proofErr w:type="spellStart"/>
            <w:r>
              <w:t>ueMobs</w:t>
            </w:r>
            <w:proofErr w:type="spellEnd"/>
            <w:r>
              <w:t>" attribute shall be included.</w:t>
            </w:r>
          </w:p>
          <w:p w14:paraId="33EAC2C4" w14:textId="77777777" w:rsidR="004C6C23" w:rsidRDefault="004C6C23" w:rsidP="00931B8F">
            <w:pPr>
              <w:pStyle w:val="TAL"/>
            </w:pPr>
            <w:r>
              <w:t>(NOTE 5) (NOTE 8)</w:t>
            </w:r>
          </w:p>
        </w:tc>
        <w:tc>
          <w:tcPr>
            <w:tcW w:w="1248" w:type="dxa"/>
            <w:gridSpan w:val="2"/>
            <w:tcBorders>
              <w:top w:val="single" w:sz="6" w:space="0" w:color="auto"/>
              <w:left w:val="single" w:sz="6" w:space="0" w:color="auto"/>
              <w:bottom w:val="single" w:sz="6" w:space="0" w:color="auto"/>
              <w:right w:val="single" w:sz="6" w:space="0" w:color="auto"/>
            </w:tcBorders>
          </w:tcPr>
          <w:p w14:paraId="503E9AD7" w14:textId="77777777" w:rsidR="004C6C23" w:rsidRDefault="004C6C23" w:rsidP="00931B8F">
            <w:pPr>
              <w:pStyle w:val="TAL"/>
            </w:pPr>
            <w:proofErr w:type="spellStart"/>
            <w:r>
              <w:t>UeMobility</w:t>
            </w:r>
            <w:proofErr w:type="spellEnd"/>
          </w:p>
        </w:tc>
      </w:tr>
      <w:tr w:rsidR="004C6C23" w14:paraId="48C25B6F" w14:textId="77777777" w:rsidTr="00931B8F">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4A9BA4D3" w14:textId="77777777" w:rsidR="004C6C23" w:rsidRDefault="004C6C23" w:rsidP="00931B8F">
            <w:pPr>
              <w:pStyle w:val="TAL"/>
            </w:pPr>
            <w:proofErr w:type="spellStart"/>
            <w:r>
              <w:t>ueComms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500F2152" w14:textId="77777777" w:rsidR="004C6C23" w:rsidRDefault="004C6C23" w:rsidP="00931B8F">
            <w:pPr>
              <w:pStyle w:val="TAL"/>
            </w:pPr>
            <w:proofErr w:type="gramStart"/>
            <w:r>
              <w:t>array(</w:t>
            </w:r>
            <w:proofErr w:type="spellStart"/>
            <w:proofErr w:type="gramEnd"/>
            <w:r>
              <w:t>UeCommunication</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6F7E2B7D" w14:textId="77777777" w:rsidR="004C6C23" w:rsidRDefault="004C6C23" w:rsidP="00931B8F">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56575F68" w14:textId="77777777" w:rsidR="004C6C23" w:rsidRDefault="004C6C23" w:rsidP="00931B8F">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70F40281" w14:textId="77777777" w:rsidR="004C6C23" w:rsidRDefault="004C6C23" w:rsidP="00931B8F">
            <w:pPr>
              <w:pStyle w:val="TAL"/>
            </w:pPr>
            <w:r>
              <w:t>The UE communication information.</w:t>
            </w:r>
          </w:p>
          <w:p w14:paraId="5C10F404" w14:textId="77777777" w:rsidR="004C6C23" w:rsidRDefault="004C6C23" w:rsidP="00931B8F">
            <w:pPr>
              <w:pStyle w:val="TAL"/>
            </w:pPr>
            <w:r>
              <w:t>When the requested event is "UE_COMM", the "</w:t>
            </w:r>
            <w:proofErr w:type="spellStart"/>
            <w:r>
              <w:t>ueComms</w:t>
            </w:r>
            <w:proofErr w:type="spellEnd"/>
            <w:r>
              <w:t>" attribute shall be included. (NOTE 9)</w:t>
            </w:r>
          </w:p>
        </w:tc>
        <w:tc>
          <w:tcPr>
            <w:tcW w:w="1248" w:type="dxa"/>
            <w:gridSpan w:val="2"/>
            <w:tcBorders>
              <w:top w:val="single" w:sz="6" w:space="0" w:color="auto"/>
              <w:left w:val="single" w:sz="6" w:space="0" w:color="auto"/>
              <w:bottom w:val="single" w:sz="6" w:space="0" w:color="auto"/>
              <w:right w:val="single" w:sz="6" w:space="0" w:color="auto"/>
            </w:tcBorders>
          </w:tcPr>
          <w:p w14:paraId="116E1FB0" w14:textId="77777777" w:rsidR="004C6C23" w:rsidRDefault="004C6C23" w:rsidP="00931B8F">
            <w:pPr>
              <w:pStyle w:val="TAL"/>
            </w:pPr>
            <w:proofErr w:type="spellStart"/>
            <w:r>
              <w:t>UeCommunication</w:t>
            </w:r>
            <w:proofErr w:type="spellEnd"/>
          </w:p>
        </w:tc>
      </w:tr>
      <w:tr w:rsidR="004C6C23" w14:paraId="6A56B18A" w14:textId="77777777" w:rsidTr="00931B8F">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633A8983" w14:textId="77777777" w:rsidR="004C6C23" w:rsidRDefault="004C6C23" w:rsidP="00931B8F">
            <w:pPr>
              <w:pStyle w:val="TAL"/>
            </w:pPr>
            <w:proofErr w:type="spellStart"/>
            <w:r>
              <w:t>userDataCongInfos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57BA5EC6" w14:textId="77777777" w:rsidR="004C6C23" w:rsidRDefault="004C6C23" w:rsidP="00931B8F">
            <w:pPr>
              <w:pStyle w:val="TAL"/>
            </w:pPr>
            <w:proofErr w:type="gramStart"/>
            <w:r>
              <w:t>array(</w:t>
            </w:r>
            <w:proofErr w:type="spellStart"/>
            <w:proofErr w:type="gramEnd"/>
            <w:r>
              <w:t>UserDataCongestionInfo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23D2B942" w14:textId="77777777" w:rsidR="004C6C23" w:rsidRDefault="004C6C23" w:rsidP="00931B8F">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6619DEF5" w14:textId="77777777" w:rsidR="004C6C23" w:rsidRDefault="004C6C23" w:rsidP="00931B8F">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098B4FDF" w14:textId="77777777" w:rsidR="004C6C23" w:rsidRDefault="004C6C23" w:rsidP="00931B8F">
            <w:pPr>
              <w:pStyle w:val="TAL"/>
            </w:pPr>
            <w:r>
              <w:t>The user data congestion information.</w:t>
            </w:r>
          </w:p>
          <w:p w14:paraId="4083E2F2" w14:textId="77777777" w:rsidR="004C6C23" w:rsidRDefault="004C6C23" w:rsidP="00931B8F">
            <w:pPr>
              <w:pStyle w:val="TAL"/>
            </w:pPr>
            <w:r>
              <w:t>Shall be present when the requested event is "USER_DATA_CONGESTION".</w:t>
            </w:r>
          </w:p>
        </w:tc>
        <w:tc>
          <w:tcPr>
            <w:tcW w:w="1248" w:type="dxa"/>
            <w:gridSpan w:val="2"/>
            <w:tcBorders>
              <w:top w:val="single" w:sz="6" w:space="0" w:color="auto"/>
              <w:left w:val="single" w:sz="6" w:space="0" w:color="auto"/>
              <w:bottom w:val="single" w:sz="6" w:space="0" w:color="auto"/>
              <w:right w:val="single" w:sz="6" w:space="0" w:color="auto"/>
            </w:tcBorders>
          </w:tcPr>
          <w:p w14:paraId="1EA63BF4" w14:textId="77777777" w:rsidR="004C6C23" w:rsidRDefault="004C6C23" w:rsidP="00931B8F">
            <w:pPr>
              <w:pStyle w:val="TAL"/>
            </w:pPr>
            <w:proofErr w:type="spellStart"/>
            <w:r>
              <w:t>UserDataCongestion</w:t>
            </w:r>
            <w:proofErr w:type="spellEnd"/>
          </w:p>
        </w:tc>
      </w:tr>
      <w:tr w:rsidR="004C6C23" w14:paraId="5D81E089" w14:textId="77777777" w:rsidTr="00931B8F">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1AE5FA4A" w14:textId="77777777" w:rsidR="004C6C23" w:rsidRDefault="004C6C23" w:rsidP="00931B8F">
            <w:pPr>
              <w:pStyle w:val="TAL"/>
            </w:pPr>
            <w:proofErr w:type="spellStart"/>
            <w:r>
              <w:lastRenderedPageBreak/>
              <w:t>suppFeat</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03BFA5BB" w14:textId="77777777" w:rsidR="004C6C23" w:rsidRDefault="004C6C23" w:rsidP="00931B8F">
            <w:pPr>
              <w:pStyle w:val="TAL"/>
            </w:pPr>
            <w:proofErr w:type="spellStart"/>
            <w:r>
              <w:t>SupportedFeatures</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6A4596ED" w14:textId="77777777" w:rsidR="004C6C23" w:rsidRDefault="004C6C23" w:rsidP="00931B8F">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0ABBF172" w14:textId="77777777" w:rsidR="004C6C23" w:rsidRDefault="004C6C23" w:rsidP="00931B8F">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672A52BE" w14:textId="77777777" w:rsidR="004C6C23" w:rsidRDefault="004C6C23" w:rsidP="00931B8F">
            <w:pPr>
              <w:pStyle w:val="TAL"/>
            </w:pPr>
            <w:r>
              <w:t>List of Supported features used as described in clause 5.2.8.</w:t>
            </w:r>
          </w:p>
          <w:p w14:paraId="5DB522EE" w14:textId="77777777" w:rsidR="004C6C23" w:rsidRDefault="004C6C23" w:rsidP="00931B8F">
            <w:pPr>
              <w:pStyle w:val="TAL"/>
            </w:pPr>
            <w:r>
              <w:t>This parameter shall be supplied by NWDAF in the reply of GET request that request the analytics resource, if the consumer includes "supported-features" in the GET request.</w:t>
            </w:r>
          </w:p>
        </w:tc>
        <w:tc>
          <w:tcPr>
            <w:tcW w:w="1248" w:type="dxa"/>
            <w:gridSpan w:val="2"/>
            <w:tcBorders>
              <w:top w:val="single" w:sz="6" w:space="0" w:color="auto"/>
              <w:left w:val="single" w:sz="6" w:space="0" w:color="auto"/>
              <w:bottom w:val="single" w:sz="6" w:space="0" w:color="auto"/>
              <w:right w:val="single" w:sz="6" w:space="0" w:color="auto"/>
            </w:tcBorders>
          </w:tcPr>
          <w:p w14:paraId="0909F17C" w14:textId="77777777" w:rsidR="004C6C23" w:rsidRDefault="004C6C23" w:rsidP="00931B8F">
            <w:pPr>
              <w:pStyle w:val="TAL"/>
            </w:pPr>
          </w:p>
        </w:tc>
      </w:tr>
      <w:tr w:rsidR="004C6C23" w14:paraId="3BC91D7B" w14:textId="77777777" w:rsidTr="00931B8F">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5A8FD457" w14:textId="77777777" w:rsidR="004C6C23" w:rsidRDefault="004C6C23" w:rsidP="00931B8F">
            <w:pPr>
              <w:pStyle w:val="TAL"/>
            </w:pPr>
            <w:proofErr w:type="spellStart"/>
            <w:r>
              <w:t>svcExps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5AD1EF03" w14:textId="77777777" w:rsidR="004C6C23" w:rsidRDefault="004C6C23" w:rsidP="00931B8F">
            <w:pPr>
              <w:pStyle w:val="TAL"/>
            </w:pPr>
            <w:proofErr w:type="gramStart"/>
            <w:r>
              <w:t>array(</w:t>
            </w:r>
            <w:proofErr w:type="spellStart"/>
            <w:proofErr w:type="gramEnd"/>
            <w:r>
              <w:t>ServiceExperienceInfo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42CB2506" w14:textId="77777777" w:rsidR="004C6C23" w:rsidRDefault="004C6C23" w:rsidP="00931B8F">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06583658" w14:textId="77777777" w:rsidR="004C6C23" w:rsidRDefault="004C6C23" w:rsidP="00931B8F">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0129754F" w14:textId="77777777" w:rsidR="004C6C23" w:rsidRDefault="004C6C23" w:rsidP="00931B8F">
            <w:pPr>
              <w:pStyle w:val="TAL"/>
            </w:pPr>
            <w:r>
              <w:t xml:space="preserve">The service experience information. </w:t>
            </w:r>
          </w:p>
          <w:p w14:paraId="2E86190A" w14:textId="77777777" w:rsidR="004C6C23" w:rsidRDefault="004C6C23" w:rsidP="00931B8F">
            <w:pPr>
              <w:pStyle w:val="TAL"/>
            </w:pPr>
            <w:r>
              <w:t>Shall be present when the requested event is "</w:t>
            </w:r>
            <w:r>
              <w:rPr>
                <w:lang w:eastAsia="zh-CN"/>
              </w:rPr>
              <w:t>SERVICE_EXPERIENCE</w:t>
            </w:r>
            <w:r>
              <w:t>".</w:t>
            </w:r>
          </w:p>
        </w:tc>
        <w:tc>
          <w:tcPr>
            <w:tcW w:w="1248" w:type="dxa"/>
            <w:gridSpan w:val="2"/>
            <w:tcBorders>
              <w:top w:val="single" w:sz="6" w:space="0" w:color="auto"/>
              <w:left w:val="single" w:sz="6" w:space="0" w:color="auto"/>
              <w:bottom w:val="single" w:sz="6" w:space="0" w:color="auto"/>
              <w:right w:val="single" w:sz="6" w:space="0" w:color="auto"/>
            </w:tcBorders>
          </w:tcPr>
          <w:p w14:paraId="697B5718" w14:textId="77777777" w:rsidR="004C6C23" w:rsidRDefault="004C6C23" w:rsidP="00931B8F">
            <w:pPr>
              <w:pStyle w:val="TAL"/>
            </w:pPr>
            <w:proofErr w:type="spellStart"/>
            <w:r>
              <w:t>ServiceExperience</w:t>
            </w:r>
            <w:proofErr w:type="spellEnd"/>
          </w:p>
        </w:tc>
      </w:tr>
      <w:tr w:rsidR="004C6C23" w14:paraId="063BBCCF" w14:textId="77777777" w:rsidTr="00931B8F">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D7CCD1A" w14:textId="77777777" w:rsidR="004C6C23" w:rsidRDefault="004C6C23" w:rsidP="00931B8F">
            <w:pPr>
              <w:pStyle w:val="TAL"/>
            </w:pPr>
            <w:proofErr w:type="spellStart"/>
            <w:r>
              <w:t>abnorBehavrs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27D53AFC" w14:textId="77777777" w:rsidR="004C6C23" w:rsidRDefault="004C6C23" w:rsidP="00931B8F">
            <w:pPr>
              <w:pStyle w:val="TAL"/>
            </w:pPr>
            <w:proofErr w:type="gramStart"/>
            <w:r>
              <w:t>array(</w:t>
            </w:r>
            <w:proofErr w:type="spellStart"/>
            <w:proofErr w:type="gramEnd"/>
            <w:r>
              <w:t>AbnormalBehaviour</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3A449589" w14:textId="77777777" w:rsidR="004C6C23" w:rsidRDefault="004C6C23" w:rsidP="00931B8F">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74298740" w14:textId="77777777" w:rsidR="004C6C23" w:rsidRDefault="004C6C23" w:rsidP="00931B8F">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7836A453" w14:textId="77777777" w:rsidR="004C6C23" w:rsidRDefault="004C6C23" w:rsidP="00931B8F">
            <w:pPr>
              <w:pStyle w:val="TAL"/>
            </w:pPr>
            <w:r>
              <w:t xml:space="preserve">The abnormal behaviour information. </w:t>
            </w:r>
          </w:p>
          <w:p w14:paraId="634AEA94" w14:textId="77777777" w:rsidR="004C6C23" w:rsidRDefault="004C6C23" w:rsidP="00931B8F">
            <w:pPr>
              <w:pStyle w:val="TAL"/>
            </w:pPr>
            <w:r>
              <w:t>Shall be present when the requested event is "ABNORMAL_BEHAVIOUR".</w:t>
            </w:r>
          </w:p>
        </w:tc>
        <w:tc>
          <w:tcPr>
            <w:tcW w:w="1248" w:type="dxa"/>
            <w:gridSpan w:val="2"/>
            <w:tcBorders>
              <w:top w:val="single" w:sz="6" w:space="0" w:color="auto"/>
              <w:left w:val="single" w:sz="6" w:space="0" w:color="auto"/>
              <w:bottom w:val="single" w:sz="6" w:space="0" w:color="auto"/>
              <w:right w:val="single" w:sz="6" w:space="0" w:color="auto"/>
            </w:tcBorders>
          </w:tcPr>
          <w:p w14:paraId="4C16154B" w14:textId="77777777" w:rsidR="004C6C23" w:rsidRDefault="004C6C23" w:rsidP="00931B8F">
            <w:pPr>
              <w:pStyle w:val="TAL"/>
            </w:pPr>
            <w:proofErr w:type="spellStart"/>
            <w:r>
              <w:t>AbnormalBehaviour</w:t>
            </w:r>
            <w:proofErr w:type="spellEnd"/>
          </w:p>
        </w:tc>
      </w:tr>
      <w:tr w:rsidR="004C6C23" w14:paraId="53B5116A" w14:textId="77777777" w:rsidTr="00931B8F">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3CC70D84" w14:textId="77777777" w:rsidR="004C6C23" w:rsidRDefault="004C6C23" w:rsidP="00931B8F">
            <w:pPr>
              <w:pStyle w:val="TAL"/>
            </w:pPr>
            <w:proofErr w:type="spellStart"/>
            <w:r>
              <w:rPr>
                <w:lang w:eastAsia="ko-KR"/>
              </w:rPr>
              <w:t>smccExps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3B5E6342" w14:textId="77777777" w:rsidR="004C6C23" w:rsidRDefault="004C6C23" w:rsidP="00931B8F">
            <w:pPr>
              <w:pStyle w:val="TAL"/>
            </w:pPr>
            <w:proofErr w:type="gramStart"/>
            <w:r>
              <w:t>array(</w:t>
            </w:r>
            <w:proofErr w:type="spellStart"/>
            <w:proofErr w:type="gramEnd"/>
            <w:r>
              <w:t>SmcceInfo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2F12C0CE" w14:textId="77777777" w:rsidR="004C6C23" w:rsidRDefault="004C6C23" w:rsidP="00931B8F">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7D7B72E7" w14:textId="77777777" w:rsidR="004C6C23" w:rsidRDefault="004C6C23" w:rsidP="00931B8F">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03F4007B" w14:textId="77777777" w:rsidR="004C6C23" w:rsidRDefault="004C6C23" w:rsidP="00931B8F">
            <w:pPr>
              <w:pStyle w:val="TAL"/>
              <w:rPr>
                <w:lang w:eastAsia="ko-KR"/>
              </w:rPr>
            </w:pPr>
            <w:r>
              <w:rPr>
                <w:lang w:eastAsia="ko-KR"/>
              </w:rPr>
              <w:t>The Session Management congestion control experience information.</w:t>
            </w:r>
          </w:p>
          <w:p w14:paraId="42C32C33" w14:textId="77777777" w:rsidR="004C6C23" w:rsidRDefault="004C6C23" w:rsidP="00931B8F">
            <w:pPr>
              <w:pStyle w:val="TAL"/>
            </w:pPr>
            <w:r>
              <w:t>Shall be present when the requested event is "</w:t>
            </w:r>
            <w:r>
              <w:rPr>
                <w:lang w:eastAsia="zh-CN"/>
              </w:rPr>
              <w:t>SM_</w:t>
            </w:r>
            <w:r>
              <w:t>CONGESTION".</w:t>
            </w:r>
          </w:p>
        </w:tc>
        <w:tc>
          <w:tcPr>
            <w:tcW w:w="1248" w:type="dxa"/>
            <w:gridSpan w:val="2"/>
            <w:tcBorders>
              <w:top w:val="single" w:sz="6" w:space="0" w:color="auto"/>
              <w:left w:val="single" w:sz="6" w:space="0" w:color="auto"/>
              <w:bottom w:val="single" w:sz="6" w:space="0" w:color="auto"/>
              <w:right w:val="single" w:sz="6" w:space="0" w:color="auto"/>
            </w:tcBorders>
          </w:tcPr>
          <w:p w14:paraId="54837F3C" w14:textId="77777777" w:rsidR="004C6C23" w:rsidRDefault="004C6C23" w:rsidP="00931B8F">
            <w:pPr>
              <w:pStyle w:val="TAL"/>
            </w:pPr>
            <w:r>
              <w:rPr>
                <w:lang w:eastAsia="zh-CN"/>
              </w:rPr>
              <w:t>SMCCE</w:t>
            </w:r>
          </w:p>
        </w:tc>
      </w:tr>
      <w:tr w:rsidR="004C6C23" w14:paraId="17A3DF6C" w14:textId="77777777" w:rsidTr="00931B8F">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6469E992" w14:textId="77777777" w:rsidR="004C6C23" w:rsidRDefault="004C6C23" w:rsidP="00931B8F">
            <w:pPr>
              <w:pStyle w:val="TAL"/>
              <w:rPr>
                <w:lang w:eastAsia="ko-KR"/>
              </w:rPr>
            </w:pPr>
            <w:proofErr w:type="spellStart"/>
            <w:r>
              <w:rPr>
                <w:lang w:eastAsia="ko-KR"/>
              </w:rPr>
              <w:t>disperInfos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4E326C9E" w14:textId="77777777" w:rsidR="004C6C23" w:rsidRDefault="004C6C23" w:rsidP="00931B8F">
            <w:pPr>
              <w:pStyle w:val="TAL"/>
            </w:pPr>
            <w:proofErr w:type="gramStart"/>
            <w:r>
              <w:t>array(</w:t>
            </w:r>
            <w:proofErr w:type="spellStart"/>
            <w:proofErr w:type="gramEnd"/>
            <w:r>
              <w:t>DispersionInfo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7F7DB66C" w14:textId="77777777" w:rsidR="004C6C23" w:rsidRDefault="004C6C23" w:rsidP="00931B8F">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14CC42F3" w14:textId="77777777" w:rsidR="004C6C23" w:rsidRDefault="004C6C23" w:rsidP="00931B8F">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7B312589" w14:textId="77777777" w:rsidR="004C6C23" w:rsidRDefault="004C6C23" w:rsidP="00931B8F">
            <w:pPr>
              <w:pStyle w:val="TAL"/>
              <w:rPr>
                <w:lang w:eastAsia="ko-KR"/>
              </w:rPr>
            </w:pPr>
            <w:r>
              <w:rPr>
                <w:lang w:eastAsia="ko-KR"/>
              </w:rPr>
              <w:t>The Dispersion information.</w:t>
            </w:r>
          </w:p>
          <w:p w14:paraId="277A00FE" w14:textId="77777777" w:rsidR="004C6C23" w:rsidRDefault="004C6C23" w:rsidP="00931B8F">
            <w:pPr>
              <w:pStyle w:val="TAL"/>
              <w:rPr>
                <w:lang w:eastAsia="ko-KR"/>
              </w:rPr>
            </w:pPr>
            <w:r>
              <w:rPr>
                <w:lang w:eastAsia="ko-KR"/>
              </w:rPr>
              <w:t>Shall be present when the requested event is "DISPERSION".</w:t>
            </w:r>
          </w:p>
        </w:tc>
        <w:tc>
          <w:tcPr>
            <w:tcW w:w="1248" w:type="dxa"/>
            <w:gridSpan w:val="2"/>
            <w:tcBorders>
              <w:top w:val="single" w:sz="6" w:space="0" w:color="auto"/>
              <w:left w:val="single" w:sz="6" w:space="0" w:color="auto"/>
              <w:bottom w:val="single" w:sz="6" w:space="0" w:color="auto"/>
              <w:right w:val="single" w:sz="6" w:space="0" w:color="auto"/>
            </w:tcBorders>
          </w:tcPr>
          <w:p w14:paraId="0E84CC72" w14:textId="77777777" w:rsidR="004C6C23" w:rsidRDefault="004C6C23" w:rsidP="00931B8F">
            <w:pPr>
              <w:pStyle w:val="TAL"/>
              <w:rPr>
                <w:lang w:eastAsia="zh-CN"/>
              </w:rPr>
            </w:pPr>
            <w:r>
              <w:rPr>
                <w:lang w:eastAsia="zh-CN"/>
              </w:rPr>
              <w:t>Dispersion</w:t>
            </w:r>
          </w:p>
        </w:tc>
      </w:tr>
      <w:tr w:rsidR="004C6C23" w14:paraId="52049093" w14:textId="77777777" w:rsidTr="00931B8F">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4BEF9F2" w14:textId="77777777" w:rsidR="004C6C23" w:rsidRDefault="004C6C23" w:rsidP="00931B8F">
            <w:pPr>
              <w:pStyle w:val="TAL"/>
              <w:rPr>
                <w:lang w:eastAsia="ko-KR"/>
              </w:rPr>
            </w:pPr>
            <w:proofErr w:type="spellStart"/>
            <w:r>
              <w:rPr>
                <w:lang w:eastAsia="ko-KR"/>
              </w:rPr>
              <w:t>redTransInfos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2D8765DF" w14:textId="77777777" w:rsidR="004C6C23" w:rsidRDefault="004C6C23" w:rsidP="00931B8F">
            <w:pPr>
              <w:pStyle w:val="TAL"/>
            </w:pPr>
            <w:proofErr w:type="gramStart"/>
            <w:r>
              <w:t>array(</w:t>
            </w:r>
            <w:proofErr w:type="spellStart"/>
            <w:proofErr w:type="gramEnd"/>
            <w:r>
              <w:t>RedundantTransmissionExpInfo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3E5BF540" w14:textId="77777777" w:rsidR="004C6C23" w:rsidRDefault="004C6C23" w:rsidP="00931B8F">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68DC7EE6" w14:textId="77777777" w:rsidR="004C6C23" w:rsidRDefault="004C6C23" w:rsidP="00931B8F">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6DFD37E9" w14:textId="77777777" w:rsidR="004C6C23" w:rsidRDefault="004C6C23" w:rsidP="00931B8F">
            <w:pPr>
              <w:pStyle w:val="TAL"/>
              <w:rPr>
                <w:lang w:eastAsia="ko-KR"/>
              </w:rPr>
            </w:pPr>
            <w:r>
              <w:rPr>
                <w:lang w:eastAsia="ko-KR"/>
              </w:rPr>
              <w:t>The Redundant Transmission Experience analytics information.</w:t>
            </w:r>
          </w:p>
          <w:p w14:paraId="2656D73D" w14:textId="77777777" w:rsidR="004C6C23" w:rsidRDefault="004C6C23" w:rsidP="00931B8F">
            <w:pPr>
              <w:pStyle w:val="TAL"/>
              <w:rPr>
                <w:lang w:eastAsia="ko-KR"/>
              </w:rPr>
            </w:pPr>
            <w:r>
              <w:rPr>
                <w:lang w:eastAsia="ko-KR"/>
              </w:rPr>
              <w:t>Shall be present when the requested event is "RED_TRANS_EXP".</w:t>
            </w:r>
          </w:p>
        </w:tc>
        <w:tc>
          <w:tcPr>
            <w:tcW w:w="1248" w:type="dxa"/>
            <w:gridSpan w:val="2"/>
            <w:tcBorders>
              <w:top w:val="single" w:sz="6" w:space="0" w:color="auto"/>
              <w:left w:val="single" w:sz="6" w:space="0" w:color="auto"/>
              <w:bottom w:val="single" w:sz="6" w:space="0" w:color="auto"/>
              <w:right w:val="single" w:sz="6" w:space="0" w:color="auto"/>
            </w:tcBorders>
          </w:tcPr>
          <w:p w14:paraId="6C8C00B8" w14:textId="77777777" w:rsidR="004C6C23" w:rsidRDefault="004C6C23" w:rsidP="00931B8F">
            <w:pPr>
              <w:pStyle w:val="TAL"/>
              <w:rPr>
                <w:lang w:eastAsia="zh-CN"/>
              </w:rPr>
            </w:pPr>
            <w:proofErr w:type="spellStart"/>
            <w:r>
              <w:rPr>
                <w:lang w:eastAsia="zh-CN"/>
              </w:rPr>
              <w:t>RedundantTransmissionExp</w:t>
            </w:r>
            <w:proofErr w:type="spellEnd"/>
          </w:p>
        </w:tc>
      </w:tr>
      <w:tr w:rsidR="004C6C23" w14:paraId="644F197D" w14:textId="77777777" w:rsidTr="00931B8F">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142B2974" w14:textId="77777777" w:rsidR="004C6C23" w:rsidRDefault="004C6C23" w:rsidP="00931B8F">
            <w:pPr>
              <w:pStyle w:val="TAL"/>
              <w:rPr>
                <w:lang w:eastAsia="ko-KR"/>
              </w:rPr>
            </w:pPr>
            <w:proofErr w:type="spellStart"/>
            <w:r>
              <w:rPr>
                <w:lang w:eastAsia="ko-KR"/>
              </w:rPr>
              <w:t>wlanInfos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56E1F6A5" w14:textId="77777777" w:rsidR="004C6C23" w:rsidRDefault="004C6C23" w:rsidP="00931B8F">
            <w:pPr>
              <w:pStyle w:val="TAL"/>
            </w:pPr>
            <w:proofErr w:type="gramStart"/>
            <w:r>
              <w:t>array(</w:t>
            </w:r>
            <w:proofErr w:type="spellStart"/>
            <w:proofErr w:type="gramEnd"/>
            <w:r>
              <w:t>WlanPerformanceInfo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35BFF7ED" w14:textId="77777777" w:rsidR="004C6C23" w:rsidRDefault="004C6C23" w:rsidP="00931B8F">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20970CBA" w14:textId="77777777" w:rsidR="004C6C23" w:rsidRDefault="004C6C23" w:rsidP="00931B8F">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5DCFF5F0" w14:textId="77777777" w:rsidR="004C6C23" w:rsidRDefault="004C6C23" w:rsidP="00931B8F">
            <w:pPr>
              <w:pStyle w:val="TAL"/>
              <w:rPr>
                <w:lang w:eastAsia="ko-KR"/>
              </w:rPr>
            </w:pPr>
            <w:r>
              <w:rPr>
                <w:lang w:eastAsia="ko-KR"/>
              </w:rPr>
              <w:t>The WLAN performance related information.</w:t>
            </w:r>
          </w:p>
          <w:p w14:paraId="0E1AE523" w14:textId="77777777" w:rsidR="004C6C23" w:rsidRDefault="004C6C23" w:rsidP="00931B8F">
            <w:pPr>
              <w:pStyle w:val="TAL"/>
              <w:rPr>
                <w:lang w:eastAsia="ko-KR"/>
              </w:rPr>
            </w:pPr>
            <w:r>
              <w:rPr>
                <w:lang w:eastAsia="ko-KR"/>
              </w:rPr>
              <w:t>When requested event is "WLAN_PERFORMANCE", the "</w:t>
            </w:r>
            <w:proofErr w:type="spellStart"/>
            <w:r>
              <w:rPr>
                <w:lang w:eastAsia="ko-KR"/>
              </w:rPr>
              <w:t>wlanInfos</w:t>
            </w:r>
            <w:proofErr w:type="spellEnd"/>
            <w:r>
              <w:rPr>
                <w:lang w:eastAsia="ko-KR"/>
              </w:rPr>
              <w:t xml:space="preserve">" attribute shall be included. </w:t>
            </w:r>
            <w:r>
              <w:t>(NOTE 6)</w:t>
            </w:r>
          </w:p>
        </w:tc>
        <w:tc>
          <w:tcPr>
            <w:tcW w:w="1248" w:type="dxa"/>
            <w:gridSpan w:val="2"/>
            <w:tcBorders>
              <w:top w:val="single" w:sz="6" w:space="0" w:color="auto"/>
              <w:left w:val="single" w:sz="6" w:space="0" w:color="auto"/>
              <w:bottom w:val="single" w:sz="6" w:space="0" w:color="auto"/>
              <w:right w:val="single" w:sz="6" w:space="0" w:color="auto"/>
            </w:tcBorders>
          </w:tcPr>
          <w:p w14:paraId="38D5273D" w14:textId="77777777" w:rsidR="004C6C23" w:rsidRDefault="004C6C23" w:rsidP="00931B8F">
            <w:pPr>
              <w:pStyle w:val="TAL"/>
              <w:rPr>
                <w:lang w:eastAsia="zh-CN"/>
              </w:rPr>
            </w:pPr>
            <w:proofErr w:type="spellStart"/>
            <w:r>
              <w:rPr>
                <w:lang w:eastAsia="zh-CN"/>
              </w:rPr>
              <w:t>WlanPerformance</w:t>
            </w:r>
            <w:proofErr w:type="spellEnd"/>
          </w:p>
        </w:tc>
      </w:tr>
      <w:tr w:rsidR="004C6C23" w14:paraId="62EE94CA" w14:textId="77777777" w:rsidTr="00931B8F">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4991B171" w14:textId="77777777" w:rsidR="004C6C23" w:rsidRDefault="004C6C23" w:rsidP="00931B8F">
            <w:pPr>
              <w:pStyle w:val="TAL"/>
              <w:rPr>
                <w:lang w:eastAsia="ko-KR"/>
              </w:rPr>
            </w:pPr>
            <w:proofErr w:type="spellStart"/>
            <w:r>
              <w:rPr>
                <w:lang w:eastAsia="zh-CN"/>
              </w:rPr>
              <w:t>dnPerfInfos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75511E81" w14:textId="77777777" w:rsidR="004C6C23" w:rsidRDefault="004C6C23" w:rsidP="00931B8F">
            <w:pPr>
              <w:pStyle w:val="TAL"/>
            </w:pPr>
            <w:proofErr w:type="gramStart"/>
            <w:r>
              <w:t>array(</w:t>
            </w:r>
            <w:proofErr w:type="spellStart"/>
            <w:proofErr w:type="gramEnd"/>
            <w:r>
              <w:t>DnPerfInfo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440C2EA1" w14:textId="77777777" w:rsidR="004C6C23" w:rsidRDefault="004C6C23" w:rsidP="00931B8F">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2265A265" w14:textId="77777777" w:rsidR="004C6C23" w:rsidRDefault="004C6C23" w:rsidP="00931B8F">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3013B03E" w14:textId="77777777" w:rsidR="004C6C23" w:rsidRDefault="004C6C23" w:rsidP="00931B8F">
            <w:pPr>
              <w:pStyle w:val="TAL"/>
            </w:pPr>
            <w:r>
              <w:t>The DN performance information.</w:t>
            </w:r>
          </w:p>
          <w:p w14:paraId="7E5D1329" w14:textId="77777777" w:rsidR="004C6C23" w:rsidRDefault="004C6C23" w:rsidP="00931B8F">
            <w:pPr>
              <w:pStyle w:val="TAL"/>
              <w:rPr>
                <w:lang w:eastAsia="ko-KR"/>
              </w:rPr>
            </w:pPr>
            <w:r>
              <w:t>Shall be present when the requested event is "</w:t>
            </w:r>
            <w:r>
              <w:rPr>
                <w:lang w:eastAsia="zh-CN"/>
              </w:rPr>
              <w:t>DN_PERFORMANCE</w:t>
            </w:r>
            <w:r>
              <w:t>". (NOTE 4)</w:t>
            </w:r>
          </w:p>
        </w:tc>
        <w:tc>
          <w:tcPr>
            <w:tcW w:w="1248" w:type="dxa"/>
            <w:gridSpan w:val="2"/>
            <w:tcBorders>
              <w:top w:val="single" w:sz="6" w:space="0" w:color="auto"/>
              <w:left w:val="single" w:sz="6" w:space="0" w:color="auto"/>
              <w:bottom w:val="single" w:sz="6" w:space="0" w:color="auto"/>
              <w:right w:val="single" w:sz="6" w:space="0" w:color="auto"/>
            </w:tcBorders>
          </w:tcPr>
          <w:p w14:paraId="53B50786" w14:textId="77777777" w:rsidR="004C6C23" w:rsidRDefault="004C6C23" w:rsidP="00931B8F">
            <w:pPr>
              <w:pStyle w:val="TAL"/>
              <w:rPr>
                <w:lang w:eastAsia="zh-CN"/>
              </w:rPr>
            </w:pPr>
            <w:proofErr w:type="spellStart"/>
            <w:r>
              <w:rPr>
                <w:lang w:eastAsia="zh-CN"/>
              </w:rPr>
              <w:t>Dn</w:t>
            </w:r>
            <w:r>
              <w:t>Performance</w:t>
            </w:r>
            <w:proofErr w:type="spellEnd"/>
          </w:p>
        </w:tc>
      </w:tr>
      <w:tr w:rsidR="004C6C23" w14:paraId="23476A63" w14:textId="77777777" w:rsidTr="00931B8F">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75CF05E9" w14:textId="77777777" w:rsidR="004C6C23" w:rsidRDefault="004C6C23" w:rsidP="00931B8F">
            <w:pPr>
              <w:pStyle w:val="TAL"/>
            </w:pPr>
            <w:proofErr w:type="spellStart"/>
            <w:r>
              <w:rPr>
                <w:lang w:eastAsia="zh-CN"/>
              </w:rPr>
              <w:t>pduSesTrafInfos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2222B781" w14:textId="77777777" w:rsidR="004C6C23" w:rsidRDefault="004C6C23" w:rsidP="00931B8F">
            <w:pPr>
              <w:pStyle w:val="TAL"/>
            </w:pPr>
            <w:proofErr w:type="gramStart"/>
            <w:r>
              <w:t>array(</w:t>
            </w:r>
            <w:proofErr w:type="spellStart"/>
            <w:proofErr w:type="gramEnd"/>
            <w:r>
              <w:t>PduSesTrafficInfo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28E68D15" w14:textId="77777777" w:rsidR="004C6C23" w:rsidRDefault="004C6C23" w:rsidP="00931B8F">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2FBF2177" w14:textId="77777777" w:rsidR="004C6C23" w:rsidRDefault="004C6C23" w:rsidP="00931B8F">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5273ACF8" w14:textId="77777777" w:rsidR="004C6C23" w:rsidRDefault="004C6C23" w:rsidP="00931B8F">
            <w:pPr>
              <w:pStyle w:val="TAL"/>
            </w:pPr>
            <w:r>
              <w:t>The PDU Session traffic related information.</w:t>
            </w:r>
          </w:p>
          <w:p w14:paraId="3ABF7EA9" w14:textId="77777777" w:rsidR="004C6C23" w:rsidRDefault="004C6C23" w:rsidP="00931B8F">
            <w:pPr>
              <w:pStyle w:val="TAL"/>
            </w:pPr>
            <w:r>
              <w:t>Shall be present when the requested event is "PDU_SESSION_TRAFFIC".</w:t>
            </w:r>
          </w:p>
        </w:tc>
        <w:tc>
          <w:tcPr>
            <w:tcW w:w="1248" w:type="dxa"/>
            <w:gridSpan w:val="2"/>
            <w:tcBorders>
              <w:top w:val="single" w:sz="6" w:space="0" w:color="auto"/>
              <w:left w:val="single" w:sz="6" w:space="0" w:color="auto"/>
              <w:bottom w:val="single" w:sz="6" w:space="0" w:color="auto"/>
              <w:right w:val="single" w:sz="6" w:space="0" w:color="auto"/>
            </w:tcBorders>
          </w:tcPr>
          <w:p w14:paraId="5F6AE7B1" w14:textId="77777777" w:rsidR="004C6C23" w:rsidRDefault="004C6C23" w:rsidP="00931B8F">
            <w:pPr>
              <w:pStyle w:val="TAL"/>
              <w:rPr>
                <w:lang w:eastAsia="zh-CN"/>
              </w:rPr>
            </w:pPr>
            <w:proofErr w:type="spellStart"/>
            <w:r>
              <w:rPr>
                <w:lang w:eastAsia="zh-CN"/>
              </w:rPr>
              <w:t>PduSesTraffic</w:t>
            </w:r>
            <w:proofErr w:type="spellEnd"/>
          </w:p>
        </w:tc>
      </w:tr>
      <w:tr w:rsidR="004C6C23" w14:paraId="701DB7C2" w14:textId="77777777" w:rsidTr="00931B8F">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5C91FD3" w14:textId="77777777" w:rsidR="004C6C23" w:rsidRDefault="004C6C23" w:rsidP="00931B8F">
            <w:pPr>
              <w:pStyle w:val="TAL"/>
              <w:rPr>
                <w:lang w:eastAsia="zh-CN"/>
              </w:rPr>
            </w:pPr>
            <w:proofErr w:type="spellStart"/>
            <w:r>
              <w:t>dataVlTrnsTmInfos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0FD69C8D" w14:textId="77777777" w:rsidR="004C6C23" w:rsidRDefault="004C6C23" w:rsidP="00931B8F">
            <w:pPr>
              <w:pStyle w:val="TAL"/>
            </w:pPr>
            <w:r>
              <w:t>array(E2eDataVolTransTimeInfo)</w:t>
            </w:r>
          </w:p>
        </w:tc>
        <w:tc>
          <w:tcPr>
            <w:tcW w:w="286" w:type="dxa"/>
            <w:gridSpan w:val="2"/>
            <w:tcBorders>
              <w:top w:val="single" w:sz="6" w:space="0" w:color="auto"/>
              <w:left w:val="single" w:sz="6" w:space="0" w:color="auto"/>
              <w:bottom w:val="single" w:sz="6" w:space="0" w:color="auto"/>
              <w:right w:val="single" w:sz="6" w:space="0" w:color="auto"/>
            </w:tcBorders>
          </w:tcPr>
          <w:p w14:paraId="374077DC" w14:textId="77777777" w:rsidR="004C6C23" w:rsidRDefault="004C6C23" w:rsidP="00931B8F">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3F42F3F6" w14:textId="77777777" w:rsidR="004C6C23" w:rsidRDefault="004C6C23" w:rsidP="00931B8F">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0695F153" w14:textId="77777777" w:rsidR="004C6C23" w:rsidRDefault="004C6C23" w:rsidP="00931B8F">
            <w:pPr>
              <w:pStyle w:val="TAL"/>
            </w:pPr>
            <w:r>
              <w:t>E2E data volume transfer time information.</w:t>
            </w:r>
          </w:p>
          <w:p w14:paraId="41579F2C" w14:textId="77777777" w:rsidR="004C6C23" w:rsidRDefault="004C6C23" w:rsidP="00931B8F">
            <w:pPr>
              <w:pStyle w:val="TAL"/>
            </w:pPr>
            <w:r>
              <w:t>Shall be present when the requested event is "E2E_DATA_VOL_TRANS_TIME".</w:t>
            </w:r>
          </w:p>
        </w:tc>
        <w:tc>
          <w:tcPr>
            <w:tcW w:w="1248" w:type="dxa"/>
            <w:gridSpan w:val="2"/>
            <w:tcBorders>
              <w:top w:val="single" w:sz="6" w:space="0" w:color="auto"/>
              <w:left w:val="single" w:sz="6" w:space="0" w:color="auto"/>
              <w:bottom w:val="single" w:sz="6" w:space="0" w:color="auto"/>
              <w:right w:val="single" w:sz="6" w:space="0" w:color="auto"/>
            </w:tcBorders>
          </w:tcPr>
          <w:p w14:paraId="5982204B" w14:textId="77777777" w:rsidR="004C6C23" w:rsidRDefault="004C6C23" w:rsidP="00931B8F">
            <w:pPr>
              <w:pStyle w:val="TAL"/>
              <w:rPr>
                <w:lang w:eastAsia="zh-CN"/>
              </w:rPr>
            </w:pPr>
            <w:r>
              <w:rPr>
                <w:rFonts w:cs="Arial"/>
                <w:szCs w:val="18"/>
              </w:rPr>
              <w:t>E2eDataVolTransTime</w:t>
            </w:r>
          </w:p>
        </w:tc>
      </w:tr>
      <w:tr w:rsidR="004C6C23" w14:paraId="2A344D99" w14:textId="77777777" w:rsidTr="00931B8F">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3F1F7780" w14:textId="77777777" w:rsidR="004C6C23" w:rsidRDefault="004C6C23" w:rsidP="00931B8F">
            <w:pPr>
              <w:keepNext/>
              <w:keepLines/>
              <w:spacing w:after="0"/>
              <w:rPr>
                <w:rFonts w:ascii="Arial" w:hAnsi="Arial"/>
                <w:sz w:val="18"/>
              </w:rPr>
            </w:pPr>
            <w:proofErr w:type="spellStart"/>
            <w:r>
              <w:rPr>
                <w:rFonts w:ascii="Arial" w:hAnsi="Arial"/>
                <w:sz w:val="18"/>
                <w:lang w:eastAsia="zh-CN"/>
              </w:rPr>
              <w:t>locAccInfos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3538443D" w14:textId="77777777" w:rsidR="004C6C23" w:rsidRDefault="004C6C23" w:rsidP="00931B8F">
            <w:pPr>
              <w:keepNext/>
              <w:keepLines/>
              <w:spacing w:after="0"/>
              <w:rPr>
                <w:rFonts w:ascii="Arial" w:hAnsi="Arial"/>
                <w:sz w:val="18"/>
              </w:rPr>
            </w:pPr>
            <w:proofErr w:type="gramStart"/>
            <w:r>
              <w:rPr>
                <w:rFonts w:ascii="Arial" w:hAnsi="Arial"/>
                <w:sz w:val="18"/>
              </w:rPr>
              <w:t>array(</w:t>
            </w:r>
            <w:proofErr w:type="spellStart"/>
            <w:proofErr w:type="gramEnd"/>
            <w:r>
              <w:rPr>
                <w:rFonts w:ascii="Arial" w:hAnsi="Arial"/>
                <w:sz w:val="18"/>
              </w:rPr>
              <w:t>LocAccuracyInfo</w:t>
            </w:r>
            <w:proofErr w:type="spellEnd"/>
            <w:r>
              <w:rPr>
                <w:rFonts w:ascii="Arial" w:hAnsi="Arial"/>
                <w:sz w:val="18"/>
              </w:rPr>
              <w:t>)</w:t>
            </w:r>
          </w:p>
        </w:tc>
        <w:tc>
          <w:tcPr>
            <w:tcW w:w="286" w:type="dxa"/>
            <w:gridSpan w:val="2"/>
            <w:tcBorders>
              <w:top w:val="single" w:sz="6" w:space="0" w:color="auto"/>
              <w:left w:val="single" w:sz="6" w:space="0" w:color="auto"/>
              <w:bottom w:val="single" w:sz="6" w:space="0" w:color="auto"/>
              <w:right w:val="single" w:sz="6" w:space="0" w:color="auto"/>
            </w:tcBorders>
          </w:tcPr>
          <w:p w14:paraId="4A9EB0BA" w14:textId="77777777" w:rsidR="004C6C23" w:rsidRDefault="004C6C23" w:rsidP="00931B8F">
            <w:pPr>
              <w:keepNext/>
              <w:keepLines/>
              <w:spacing w:after="0"/>
              <w:rPr>
                <w:rFonts w:ascii="Arial" w:hAnsi="Arial"/>
                <w:sz w:val="18"/>
              </w:rPr>
            </w:pPr>
            <w:r>
              <w:rPr>
                <w:rFonts w:ascii="Arial" w:hAnsi="Arial"/>
                <w:sz w:val="18"/>
              </w:rPr>
              <w:t>C</w:t>
            </w:r>
          </w:p>
        </w:tc>
        <w:tc>
          <w:tcPr>
            <w:tcW w:w="1068" w:type="dxa"/>
            <w:gridSpan w:val="2"/>
            <w:tcBorders>
              <w:top w:val="single" w:sz="6" w:space="0" w:color="auto"/>
              <w:left w:val="single" w:sz="6" w:space="0" w:color="auto"/>
              <w:bottom w:val="single" w:sz="6" w:space="0" w:color="auto"/>
              <w:right w:val="single" w:sz="6" w:space="0" w:color="auto"/>
            </w:tcBorders>
          </w:tcPr>
          <w:p w14:paraId="44EE9DDF" w14:textId="77777777" w:rsidR="004C6C23" w:rsidRDefault="004C6C23" w:rsidP="00931B8F">
            <w:pPr>
              <w:keepNext/>
              <w:keepLines/>
              <w:spacing w:after="0"/>
              <w:rPr>
                <w:rFonts w:ascii="Arial" w:hAnsi="Arial"/>
                <w:sz w:val="18"/>
              </w:rPr>
            </w:pPr>
            <w:proofErr w:type="gramStart"/>
            <w:r>
              <w:rPr>
                <w:rFonts w:ascii="Arial" w:hAnsi="Arial"/>
                <w:sz w:val="18"/>
              </w:rP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112B46BC" w14:textId="77777777" w:rsidR="004C6C23" w:rsidRDefault="004C6C23" w:rsidP="00931B8F">
            <w:pPr>
              <w:keepNext/>
              <w:keepLines/>
              <w:spacing w:after="0"/>
              <w:rPr>
                <w:rFonts w:ascii="Arial" w:hAnsi="Arial"/>
                <w:sz w:val="18"/>
              </w:rPr>
            </w:pPr>
            <w:r>
              <w:rPr>
                <w:rFonts w:ascii="Arial" w:hAnsi="Arial"/>
                <w:sz w:val="18"/>
              </w:rPr>
              <w:t>The Location Accuracy related information.</w:t>
            </w:r>
          </w:p>
          <w:p w14:paraId="44456227" w14:textId="77777777" w:rsidR="004C6C23" w:rsidRDefault="004C6C23" w:rsidP="00931B8F">
            <w:pPr>
              <w:keepNext/>
              <w:keepLines/>
              <w:spacing w:after="0"/>
              <w:rPr>
                <w:rFonts w:ascii="Arial" w:hAnsi="Arial"/>
                <w:sz w:val="18"/>
              </w:rPr>
            </w:pPr>
            <w:r>
              <w:rPr>
                <w:rFonts w:ascii="Arial" w:hAnsi="Arial"/>
                <w:sz w:val="18"/>
              </w:rPr>
              <w:t>It shall be present when the requested event is "LOC_ACCURACY".</w:t>
            </w:r>
          </w:p>
        </w:tc>
        <w:tc>
          <w:tcPr>
            <w:tcW w:w="1248" w:type="dxa"/>
            <w:gridSpan w:val="2"/>
            <w:tcBorders>
              <w:top w:val="single" w:sz="6" w:space="0" w:color="auto"/>
              <w:left w:val="single" w:sz="6" w:space="0" w:color="auto"/>
              <w:bottom w:val="single" w:sz="6" w:space="0" w:color="auto"/>
              <w:right w:val="single" w:sz="6" w:space="0" w:color="auto"/>
            </w:tcBorders>
          </w:tcPr>
          <w:p w14:paraId="34D3536D" w14:textId="77777777" w:rsidR="004C6C23" w:rsidRDefault="004C6C23" w:rsidP="00931B8F">
            <w:pPr>
              <w:keepNext/>
              <w:keepLines/>
              <w:spacing w:after="0"/>
              <w:rPr>
                <w:rFonts w:ascii="Arial" w:hAnsi="Arial" w:cs="Arial"/>
                <w:sz w:val="18"/>
                <w:szCs w:val="18"/>
              </w:rPr>
            </w:pPr>
            <w:proofErr w:type="spellStart"/>
            <w:r>
              <w:rPr>
                <w:rFonts w:ascii="Arial" w:hAnsi="Arial"/>
                <w:sz w:val="18"/>
                <w:lang w:eastAsia="zh-CN"/>
              </w:rPr>
              <w:t>LocAccuracy</w:t>
            </w:r>
            <w:proofErr w:type="spellEnd"/>
          </w:p>
        </w:tc>
      </w:tr>
      <w:tr w:rsidR="004C6C23" w14:paraId="614B4F13" w14:textId="77777777" w:rsidTr="00931B8F">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3391A79F" w14:textId="77777777" w:rsidR="004C6C23" w:rsidRDefault="004C6C23" w:rsidP="00931B8F">
            <w:pPr>
              <w:pStyle w:val="TAL"/>
            </w:pPr>
            <w:proofErr w:type="spellStart"/>
            <w:r>
              <w:rPr>
                <w:lang w:eastAsia="zh-CN"/>
              </w:rPr>
              <w:lastRenderedPageBreak/>
              <w:t>accuInfo</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75D84BB6" w14:textId="77777777" w:rsidR="004C6C23" w:rsidRDefault="004C6C23" w:rsidP="00931B8F">
            <w:pPr>
              <w:pStyle w:val="TAL"/>
            </w:pPr>
            <w:proofErr w:type="spellStart"/>
            <w:r>
              <w:t>AccuracyInfo</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05DD73DD" w14:textId="77777777" w:rsidR="004C6C23" w:rsidRDefault="004C6C23" w:rsidP="00931B8F">
            <w:pPr>
              <w:pStyle w:val="TAL"/>
            </w:pPr>
            <w:r>
              <w:rPr>
                <w:lang w:eastAsia="zh-CN"/>
              </w:rPr>
              <w:t>C</w:t>
            </w:r>
          </w:p>
        </w:tc>
        <w:tc>
          <w:tcPr>
            <w:tcW w:w="1068" w:type="dxa"/>
            <w:gridSpan w:val="2"/>
            <w:tcBorders>
              <w:top w:val="single" w:sz="6" w:space="0" w:color="auto"/>
              <w:left w:val="single" w:sz="6" w:space="0" w:color="auto"/>
              <w:bottom w:val="single" w:sz="6" w:space="0" w:color="auto"/>
              <w:right w:val="single" w:sz="6" w:space="0" w:color="auto"/>
            </w:tcBorders>
          </w:tcPr>
          <w:p w14:paraId="1BB2AABF" w14:textId="77777777" w:rsidR="004C6C23" w:rsidRDefault="004C6C23" w:rsidP="00931B8F">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304D237A" w14:textId="77777777" w:rsidR="004C6C23" w:rsidRDefault="004C6C23" w:rsidP="00931B8F">
            <w:pPr>
              <w:pStyle w:val="TAL"/>
            </w:pPr>
            <w:r>
              <w:rPr>
                <w:lang w:eastAsia="zh-CN"/>
              </w:rPr>
              <w:t xml:space="preserve">The </w:t>
            </w:r>
            <w:r>
              <w:t>analytics accuracy information.</w:t>
            </w:r>
          </w:p>
          <w:p w14:paraId="1A56BABE" w14:textId="77777777" w:rsidR="004C6C23" w:rsidDel="004C6C23" w:rsidRDefault="004C6C23" w:rsidP="00931B8F">
            <w:pPr>
              <w:pStyle w:val="TAL"/>
              <w:rPr>
                <w:del w:id="84" w:author="Huawei" w:date="2024-10-17T14:40:00Z"/>
              </w:rPr>
            </w:pPr>
            <w:r>
              <w:t>Shall be provided if the analytics accuracy requirement was requested in the "</w:t>
            </w:r>
            <w:proofErr w:type="spellStart"/>
            <w:r>
              <w:t>accuReq</w:t>
            </w:r>
            <w:proofErr w:type="spellEnd"/>
            <w:r>
              <w:t>" attribute and the "</w:t>
            </w:r>
            <w:proofErr w:type="spellStart"/>
            <w:r>
              <w:t>cancelAccuInd</w:t>
            </w:r>
            <w:proofErr w:type="spellEnd"/>
            <w:r>
              <w:t>" attribute is set to "false" or omitted.</w:t>
            </w:r>
          </w:p>
          <w:p w14:paraId="0C46C013" w14:textId="57228F1E" w:rsidR="004C6C23" w:rsidRDefault="004C6C23" w:rsidP="00931B8F">
            <w:pPr>
              <w:pStyle w:val="TAL"/>
            </w:pPr>
            <w:del w:id="85" w:author="Huawei" w:date="2024-10-17T14:40:00Z">
              <w:r w:rsidDel="004C6C23">
                <w:delText>(NOTE </w:delText>
              </w:r>
              <w:r w:rsidDel="004C6C23">
                <w:rPr>
                  <w:rFonts w:hint="eastAsia"/>
                  <w:lang w:eastAsia="zh-CN"/>
                </w:rPr>
                <w:delText>10</w:delText>
              </w:r>
            </w:del>
            <w:r>
              <w:t>)</w:t>
            </w:r>
          </w:p>
        </w:tc>
        <w:tc>
          <w:tcPr>
            <w:tcW w:w="1248" w:type="dxa"/>
            <w:gridSpan w:val="2"/>
            <w:tcBorders>
              <w:top w:val="single" w:sz="6" w:space="0" w:color="auto"/>
              <w:left w:val="single" w:sz="6" w:space="0" w:color="auto"/>
              <w:bottom w:val="single" w:sz="6" w:space="0" w:color="auto"/>
              <w:right w:val="single" w:sz="6" w:space="0" w:color="auto"/>
            </w:tcBorders>
          </w:tcPr>
          <w:p w14:paraId="11436376" w14:textId="77777777" w:rsidR="004C6C23" w:rsidRDefault="004C6C23" w:rsidP="00931B8F">
            <w:pPr>
              <w:pStyle w:val="TAL"/>
              <w:rPr>
                <w:rFonts w:cs="Arial"/>
                <w:szCs w:val="18"/>
              </w:rPr>
            </w:pPr>
            <w:proofErr w:type="spellStart"/>
            <w:r>
              <w:rPr>
                <w:lang w:eastAsia="zh-CN"/>
              </w:rPr>
              <w:t>AnalyticsAccuracy</w:t>
            </w:r>
            <w:proofErr w:type="spellEnd"/>
          </w:p>
        </w:tc>
      </w:tr>
      <w:tr w:rsidR="004C6C23" w14:paraId="2D1CC784" w14:textId="77777777" w:rsidTr="00931B8F">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125885C" w14:textId="77777777" w:rsidR="004C6C23" w:rsidRDefault="004C6C23" w:rsidP="00931B8F">
            <w:pPr>
              <w:pStyle w:val="TAL"/>
              <w:rPr>
                <w:lang w:eastAsia="zh-CN"/>
              </w:rPr>
            </w:pPr>
            <w:proofErr w:type="spellStart"/>
            <w:r>
              <w:rPr>
                <w:lang w:eastAsia="zh-CN"/>
              </w:rPr>
              <w:t>cancelAccuInd</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37ECFFF3" w14:textId="77777777" w:rsidR="004C6C23" w:rsidRDefault="004C6C23" w:rsidP="00931B8F">
            <w:pPr>
              <w:pStyle w:val="TAL"/>
            </w:pPr>
            <w:proofErr w:type="spellStart"/>
            <w:r>
              <w:t>boolean</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1A23CE8B" w14:textId="77777777" w:rsidR="004C6C23" w:rsidRDefault="004C6C23" w:rsidP="00931B8F">
            <w:pPr>
              <w:pStyle w:val="TAL"/>
              <w:rPr>
                <w:lang w:eastAsia="zh-CN"/>
              </w:rPr>
            </w:pPr>
            <w:r>
              <w:rPr>
                <w:lang w:eastAsia="zh-CN"/>
              </w:rPr>
              <w:t>O</w:t>
            </w:r>
          </w:p>
        </w:tc>
        <w:tc>
          <w:tcPr>
            <w:tcW w:w="1068" w:type="dxa"/>
            <w:gridSpan w:val="2"/>
            <w:tcBorders>
              <w:top w:val="single" w:sz="6" w:space="0" w:color="auto"/>
              <w:left w:val="single" w:sz="6" w:space="0" w:color="auto"/>
              <w:bottom w:val="single" w:sz="6" w:space="0" w:color="auto"/>
              <w:right w:val="single" w:sz="6" w:space="0" w:color="auto"/>
            </w:tcBorders>
          </w:tcPr>
          <w:p w14:paraId="6AB765FD" w14:textId="77777777" w:rsidR="004C6C23" w:rsidRDefault="004C6C23" w:rsidP="00931B8F">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18D07D4B" w14:textId="77777777" w:rsidR="004C6C23" w:rsidRDefault="004C6C23" w:rsidP="00931B8F">
            <w:pPr>
              <w:pStyle w:val="TAL"/>
              <w:rPr>
                <w:lang w:eastAsia="zh-CN"/>
              </w:rPr>
            </w:pPr>
            <w:r>
              <w:rPr>
                <w:lang w:eastAsia="zh-CN"/>
              </w:rPr>
              <w:t>Indicates cancelled request of the analytics accuracy information.</w:t>
            </w:r>
          </w:p>
          <w:p w14:paraId="11636CAF" w14:textId="77777777" w:rsidR="004C6C23" w:rsidRDefault="004C6C23" w:rsidP="00931B8F">
            <w:pPr>
              <w:pStyle w:val="TAL"/>
              <w:rPr>
                <w:lang w:eastAsia="zh-CN"/>
              </w:rPr>
            </w:pPr>
            <w:r>
              <w:rPr>
                <w:lang w:eastAsia="zh-CN"/>
              </w:rPr>
              <w:t>Set to "true" indicates the NWDAF cancelled request of analytics accuracy information as the NWDAF does not support the accuracy checking capability.</w:t>
            </w:r>
          </w:p>
          <w:p w14:paraId="2E4D1F29" w14:textId="77777777" w:rsidR="004C6C23" w:rsidRDefault="004C6C23" w:rsidP="00931B8F">
            <w:pPr>
              <w:pStyle w:val="TAL"/>
              <w:rPr>
                <w:lang w:eastAsia="zh-CN"/>
              </w:rPr>
            </w:pPr>
            <w:r>
              <w:rPr>
                <w:lang w:eastAsia="zh-CN"/>
              </w:rPr>
              <w:t>Otherwise set to "false". Default value is "false" if omitted.</w:t>
            </w:r>
          </w:p>
        </w:tc>
        <w:tc>
          <w:tcPr>
            <w:tcW w:w="1248" w:type="dxa"/>
            <w:gridSpan w:val="2"/>
            <w:tcBorders>
              <w:top w:val="single" w:sz="6" w:space="0" w:color="auto"/>
              <w:left w:val="single" w:sz="6" w:space="0" w:color="auto"/>
              <w:bottom w:val="single" w:sz="6" w:space="0" w:color="auto"/>
              <w:right w:val="single" w:sz="6" w:space="0" w:color="auto"/>
            </w:tcBorders>
          </w:tcPr>
          <w:p w14:paraId="5FB13A77" w14:textId="77777777" w:rsidR="004C6C23" w:rsidRDefault="004C6C23" w:rsidP="00931B8F">
            <w:pPr>
              <w:pStyle w:val="TAL"/>
              <w:rPr>
                <w:lang w:eastAsia="zh-CN"/>
              </w:rPr>
            </w:pPr>
            <w:proofErr w:type="spellStart"/>
            <w:r>
              <w:rPr>
                <w:lang w:eastAsia="zh-CN"/>
              </w:rPr>
              <w:t>AnalyticsAccuracy</w:t>
            </w:r>
            <w:proofErr w:type="spellEnd"/>
          </w:p>
        </w:tc>
      </w:tr>
      <w:tr w:rsidR="004C6C23" w14:paraId="19C04219" w14:textId="77777777" w:rsidTr="00931B8F">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441ED617" w14:textId="77777777" w:rsidR="004C6C23" w:rsidRDefault="004C6C23" w:rsidP="00931B8F">
            <w:pPr>
              <w:pStyle w:val="TAL"/>
              <w:rPr>
                <w:lang w:eastAsia="zh-CN"/>
              </w:rPr>
            </w:pPr>
            <w:proofErr w:type="spellStart"/>
            <w:r>
              <w:rPr>
                <w:lang w:eastAsia="zh-CN"/>
              </w:rPr>
              <w:t>movBehavInfos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6E08009A" w14:textId="77777777" w:rsidR="004C6C23" w:rsidRDefault="004C6C23" w:rsidP="00931B8F">
            <w:pPr>
              <w:pStyle w:val="TAL"/>
            </w:pPr>
            <w:proofErr w:type="gramStart"/>
            <w:r>
              <w:t>array(</w:t>
            </w:r>
            <w:proofErr w:type="spellStart"/>
            <w:proofErr w:type="gramEnd"/>
            <w:r>
              <w:rPr>
                <w:lang w:eastAsia="zh-CN"/>
              </w:rPr>
              <w:t>MovBehavInfo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440C0264" w14:textId="77777777" w:rsidR="004C6C23" w:rsidRDefault="004C6C23" w:rsidP="00931B8F">
            <w:pPr>
              <w:pStyle w:val="TAL"/>
            </w:pPr>
            <w:r>
              <w:rPr>
                <w:lang w:eastAsia="zh-CN"/>
              </w:rPr>
              <w:t>C</w:t>
            </w:r>
          </w:p>
        </w:tc>
        <w:tc>
          <w:tcPr>
            <w:tcW w:w="1068" w:type="dxa"/>
            <w:gridSpan w:val="2"/>
            <w:tcBorders>
              <w:top w:val="single" w:sz="6" w:space="0" w:color="auto"/>
              <w:left w:val="single" w:sz="6" w:space="0" w:color="auto"/>
              <w:bottom w:val="single" w:sz="6" w:space="0" w:color="auto"/>
              <w:right w:val="single" w:sz="6" w:space="0" w:color="auto"/>
            </w:tcBorders>
          </w:tcPr>
          <w:p w14:paraId="1BC48647" w14:textId="77777777" w:rsidR="004C6C23" w:rsidRDefault="004C6C23" w:rsidP="00931B8F">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5D60245D" w14:textId="77777777" w:rsidR="004C6C23" w:rsidRDefault="004C6C23" w:rsidP="00931B8F">
            <w:pPr>
              <w:pStyle w:val="TAL"/>
            </w:pPr>
            <w:r>
              <w:rPr>
                <w:lang w:eastAsia="zh-CN"/>
              </w:rPr>
              <w:t xml:space="preserve">The </w:t>
            </w:r>
            <w:r>
              <w:t>Movement Behaviour information.</w:t>
            </w:r>
          </w:p>
          <w:p w14:paraId="4C5FE411" w14:textId="77777777" w:rsidR="004C6C23" w:rsidRDefault="004C6C23" w:rsidP="00931B8F">
            <w:pPr>
              <w:pStyle w:val="TAL"/>
            </w:pPr>
            <w:r>
              <w:t>Shall be present when the requested event is "MOVEMENT_BEHAVIOUR".</w:t>
            </w:r>
          </w:p>
        </w:tc>
        <w:tc>
          <w:tcPr>
            <w:tcW w:w="1248" w:type="dxa"/>
            <w:gridSpan w:val="2"/>
            <w:tcBorders>
              <w:top w:val="single" w:sz="6" w:space="0" w:color="auto"/>
              <w:left w:val="single" w:sz="6" w:space="0" w:color="auto"/>
              <w:bottom w:val="single" w:sz="6" w:space="0" w:color="auto"/>
              <w:right w:val="single" w:sz="6" w:space="0" w:color="auto"/>
            </w:tcBorders>
          </w:tcPr>
          <w:p w14:paraId="15BD49AD" w14:textId="77777777" w:rsidR="004C6C23" w:rsidRDefault="004C6C23" w:rsidP="00931B8F">
            <w:pPr>
              <w:pStyle w:val="TAL"/>
              <w:rPr>
                <w:lang w:eastAsia="zh-CN"/>
              </w:rPr>
            </w:pPr>
            <w:proofErr w:type="spellStart"/>
            <w:r>
              <w:rPr>
                <w:lang w:eastAsia="zh-CN"/>
              </w:rPr>
              <w:t>MovementBehaviour</w:t>
            </w:r>
            <w:proofErr w:type="spellEnd"/>
          </w:p>
        </w:tc>
      </w:tr>
      <w:tr w:rsidR="004C6C23" w14:paraId="1D6CB332" w14:textId="77777777" w:rsidTr="00931B8F">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7FB48129" w14:textId="77777777" w:rsidR="004C6C23" w:rsidRDefault="004C6C23" w:rsidP="00931B8F">
            <w:pPr>
              <w:pStyle w:val="TAL"/>
              <w:rPr>
                <w:lang w:eastAsia="zh-CN"/>
              </w:rPr>
            </w:pPr>
            <w:proofErr w:type="spellStart"/>
            <w:r>
              <w:rPr>
                <w:lang w:eastAsia="zh-CN"/>
              </w:rPr>
              <w:t>relProxInfos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4ACBF80E" w14:textId="77777777" w:rsidR="004C6C23" w:rsidRDefault="004C6C23" w:rsidP="00931B8F">
            <w:pPr>
              <w:pStyle w:val="TAL"/>
            </w:pPr>
            <w:proofErr w:type="gramStart"/>
            <w:r>
              <w:rPr>
                <w:lang w:eastAsia="ja-JP"/>
              </w:rPr>
              <w:t>array(</w:t>
            </w:r>
            <w:proofErr w:type="spellStart"/>
            <w:proofErr w:type="gramEnd"/>
            <w:r>
              <w:rPr>
                <w:lang w:eastAsia="ja-JP"/>
              </w:rPr>
              <w:t>RelProxInfo</w:t>
            </w:r>
            <w:proofErr w:type="spellEnd"/>
            <w:r>
              <w:rPr>
                <w:lang w:eastAsia="ja-JP"/>
              </w:rPr>
              <w:t>)</w:t>
            </w:r>
          </w:p>
        </w:tc>
        <w:tc>
          <w:tcPr>
            <w:tcW w:w="286" w:type="dxa"/>
            <w:gridSpan w:val="2"/>
            <w:tcBorders>
              <w:top w:val="single" w:sz="6" w:space="0" w:color="auto"/>
              <w:left w:val="single" w:sz="6" w:space="0" w:color="auto"/>
              <w:bottom w:val="single" w:sz="6" w:space="0" w:color="auto"/>
              <w:right w:val="single" w:sz="6" w:space="0" w:color="auto"/>
            </w:tcBorders>
          </w:tcPr>
          <w:p w14:paraId="0DF81C29" w14:textId="77777777" w:rsidR="004C6C23" w:rsidRDefault="004C6C23" w:rsidP="00931B8F">
            <w:pPr>
              <w:pStyle w:val="TAL"/>
              <w:rPr>
                <w:lang w:eastAsia="zh-CN"/>
              </w:rPr>
            </w:pPr>
            <w:r>
              <w:rPr>
                <w:lang w:eastAsia="zh-CN"/>
              </w:rPr>
              <w:t>C</w:t>
            </w:r>
          </w:p>
        </w:tc>
        <w:tc>
          <w:tcPr>
            <w:tcW w:w="1068" w:type="dxa"/>
            <w:gridSpan w:val="2"/>
            <w:tcBorders>
              <w:top w:val="single" w:sz="6" w:space="0" w:color="auto"/>
              <w:left w:val="single" w:sz="6" w:space="0" w:color="auto"/>
              <w:bottom w:val="single" w:sz="6" w:space="0" w:color="auto"/>
              <w:right w:val="single" w:sz="6" w:space="0" w:color="auto"/>
            </w:tcBorders>
          </w:tcPr>
          <w:p w14:paraId="025D1A07" w14:textId="77777777" w:rsidR="004C6C23" w:rsidRDefault="004C6C23" w:rsidP="00931B8F">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48BC3CCF" w14:textId="77777777" w:rsidR="004C6C23" w:rsidRDefault="004C6C23" w:rsidP="00931B8F">
            <w:pPr>
              <w:pStyle w:val="TAL"/>
            </w:pPr>
            <w:r>
              <w:rPr>
                <w:lang w:eastAsia="zh-CN"/>
              </w:rPr>
              <w:t xml:space="preserve">The </w:t>
            </w:r>
            <w:r>
              <w:t>Relative Proximity information.</w:t>
            </w:r>
          </w:p>
          <w:p w14:paraId="7875A8DD" w14:textId="77777777" w:rsidR="004C6C23" w:rsidRDefault="004C6C23" w:rsidP="00931B8F">
            <w:pPr>
              <w:pStyle w:val="TAL"/>
              <w:rPr>
                <w:lang w:eastAsia="zh-CN"/>
              </w:rPr>
            </w:pPr>
            <w:r>
              <w:t>Shall be present when the requested event is "RELATIVE_PROXIMITY",</w:t>
            </w:r>
          </w:p>
        </w:tc>
        <w:tc>
          <w:tcPr>
            <w:tcW w:w="1248" w:type="dxa"/>
            <w:gridSpan w:val="2"/>
            <w:tcBorders>
              <w:top w:val="single" w:sz="6" w:space="0" w:color="auto"/>
              <w:left w:val="single" w:sz="6" w:space="0" w:color="auto"/>
              <w:bottom w:val="single" w:sz="6" w:space="0" w:color="auto"/>
              <w:right w:val="single" w:sz="6" w:space="0" w:color="auto"/>
            </w:tcBorders>
          </w:tcPr>
          <w:p w14:paraId="54DC2B0F" w14:textId="77777777" w:rsidR="004C6C23" w:rsidRDefault="004C6C23" w:rsidP="00931B8F">
            <w:pPr>
              <w:pStyle w:val="TAL"/>
              <w:rPr>
                <w:lang w:eastAsia="zh-CN"/>
              </w:rPr>
            </w:pPr>
            <w:proofErr w:type="spellStart"/>
            <w:r>
              <w:rPr>
                <w:lang w:eastAsia="zh-CN"/>
              </w:rPr>
              <w:t>RelativeProximity</w:t>
            </w:r>
            <w:proofErr w:type="spellEnd"/>
          </w:p>
        </w:tc>
      </w:tr>
      <w:tr w:rsidR="004C6C23" w14:paraId="1350B747" w14:textId="77777777" w:rsidTr="00931B8F">
        <w:trPr>
          <w:gridAfter w:val="1"/>
          <w:wAfter w:w="36" w:type="dxa"/>
          <w:jc w:val="center"/>
        </w:trPr>
        <w:tc>
          <w:tcPr>
            <w:tcW w:w="9585" w:type="dxa"/>
            <w:gridSpan w:val="12"/>
            <w:tcBorders>
              <w:top w:val="single" w:sz="6" w:space="0" w:color="auto"/>
              <w:left w:val="single" w:sz="6" w:space="0" w:color="auto"/>
              <w:bottom w:val="single" w:sz="6" w:space="0" w:color="auto"/>
              <w:right w:val="single" w:sz="6" w:space="0" w:color="auto"/>
            </w:tcBorders>
          </w:tcPr>
          <w:p w14:paraId="6E234959" w14:textId="77777777" w:rsidR="004C6C23" w:rsidRDefault="004C6C23" w:rsidP="00931B8F">
            <w:pPr>
              <w:pStyle w:val="TAN"/>
            </w:pPr>
            <w:r>
              <w:rPr>
                <w:rFonts w:cs="Arial"/>
                <w:szCs w:val="18"/>
              </w:rPr>
              <w:t>NOTE 1:</w:t>
            </w:r>
            <w:r>
              <w:tab/>
              <w:t xml:space="preserve">If the "start" attribute and the "expiry" attribute are both provided, the </w:t>
            </w:r>
            <w:proofErr w:type="spellStart"/>
            <w:r>
              <w:t>DateTime</w:t>
            </w:r>
            <w:proofErr w:type="spellEnd"/>
            <w:r>
              <w:t xml:space="preserve"> of the "expiry" attribute shall not be earlier than the </w:t>
            </w:r>
            <w:proofErr w:type="spellStart"/>
            <w:r>
              <w:t>DateTime</w:t>
            </w:r>
            <w:proofErr w:type="spellEnd"/>
            <w:r>
              <w:t xml:space="preserve"> of the "start" attribute.</w:t>
            </w:r>
          </w:p>
          <w:p w14:paraId="5AC1C069" w14:textId="77777777" w:rsidR="004C6C23" w:rsidRDefault="004C6C23" w:rsidP="00931B8F">
            <w:pPr>
              <w:pStyle w:val="TAN"/>
            </w:pPr>
            <w:r>
              <w:t>NOTE 2:</w:t>
            </w:r>
            <w:r>
              <w:tab/>
              <w:t>The "</w:t>
            </w:r>
            <w:proofErr w:type="spellStart"/>
            <w:r>
              <w:t>qosFlowRetThd</w:t>
            </w:r>
            <w:proofErr w:type="spellEnd"/>
            <w:r>
              <w:t>" and "</w:t>
            </w:r>
            <w:proofErr w:type="spellStart"/>
            <w:r>
              <w:t>ranUeThrouThd</w:t>
            </w:r>
            <w:proofErr w:type="spellEnd"/>
            <w:r>
              <w:t xml:space="preserve">" attributes in </w:t>
            </w:r>
            <w:proofErr w:type="spellStart"/>
            <w:r>
              <w:t>QosSustainabilityInfo</w:t>
            </w:r>
            <w:proofErr w:type="spellEnd"/>
            <w:r>
              <w:t xml:space="preserve"> data type are not applicable.</w:t>
            </w:r>
          </w:p>
          <w:p w14:paraId="55FF5755" w14:textId="77777777" w:rsidR="004C6C23" w:rsidRDefault="004C6C23" w:rsidP="00931B8F">
            <w:pPr>
              <w:pStyle w:val="TAN"/>
            </w:pPr>
            <w:r>
              <w:t xml:space="preserve">NOTE 3: </w:t>
            </w:r>
            <w:r>
              <w:tab/>
              <w:t xml:space="preserve">This attribute shall be included </w:t>
            </w:r>
            <w:r>
              <w:rPr>
                <w:lang w:eastAsia="zh-CN"/>
              </w:rPr>
              <w:t>when</w:t>
            </w:r>
            <w:r>
              <w:t xml:space="preserve"> ADRF is deployed.</w:t>
            </w:r>
          </w:p>
          <w:p w14:paraId="3FC633E4" w14:textId="77777777" w:rsidR="004C6C23" w:rsidRDefault="004C6C23" w:rsidP="00931B8F">
            <w:pPr>
              <w:pStyle w:val="TAN"/>
            </w:pPr>
            <w:r>
              <w:t xml:space="preserve">NOTE 4: </w:t>
            </w:r>
            <w:r>
              <w:tab/>
              <w:t>The "</w:t>
            </w:r>
            <w:proofErr w:type="spellStart"/>
            <w:r>
              <w:t>minTrafficRate</w:t>
            </w:r>
            <w:proofErr w:type="spellEnd"/>
            <w:r>
              <w:t>", "</w:t>
            </w:r>
            <w:proofErr w:type="spellStart"/>
            <w:r>
              <w:t>aggTrafficRate</w:t>
            </w:r>
            <w:proofErr w:type="spellEnd"/>
            <w:r>
              <w:t>", "</w:t>
            </w:r>
            <w:proofErr w:type="spellStart"/>
            <w:r>
              <w:t>varTrafficRate</w:t>
            </w:r>
            <w:proofErr w:type="spellEnd"/>
            <w:r>
              <w:t>", "</w:t>
            </w:r>
            <w:proofErr w:type="spellStart"/>
            <w:r>
              <w:t>trafRateUeIds</w:t>
            </w:r>
            <w:proofErr w:type="spellEnd"/>
            <w:r>
              <w:t>", "</w:t>
            </w:r>
            <w:proofErr w:type="spellStart"/>
            <w:r>
              <w:t>avePacketDelay</w:t>
            </w:r>
            <w:proofErr w:type="spellEnd"/>
            <w:r>
              <w:t>", "</w:t>
            </w:r>
            <w:proofErr w:type="spellStart"/>
            <w:r>
              <w:t>maxPacketDelay</w:t>
            </w:r>
            <w:proofErr w:type="spellEnd"/>
            <w:r>
              <w:t>", "</w:t>
            </w:r>
            <w:proofErr w:type="spellStart"/>
            <w:r>
              <w:t>varPacketDelay</w:t>
            </w:r>
            <w:proofErr w:type="spellEnd"/>
            <w:r>
              <w:t>", "</w:t>
            </w:r>
            <w:proofErr w:type="spellStart"/>
            <w:r>
              <w:t>packDelayUeIds</w:t>
            </w:r>
            <w:proofErr w:type="spellEnd"/>
            <w:r>
              <w:t>", "</w:t>
            </w:r>
            <w:proofErr w:type="spellStart"/>
            <w:r>
              <w:t>maxPacketLossRate</w:t>
            </w:r>
            <w:proofErr w:type="spellEnd"/>
            <w:r>
              <w:t>", "</w:t>
            </w:r>
            <w:proofErr w:type="spellStart"/>
            <w:r>
              <w:t>varPacketLossRate</w:t>
            </w:r>
            <w:proofErr w:type="spellEnd"/>
            <w:r>
              <w:t>" and "</w:t>
            </w:r>
            <w:proofErr w:type="spellStart"/>
            <w:r>
              <w:t>packetLossUeIds</w:t>
            </w:r>
            <w:proofErr w:type="spellEnd"/>
            <w:r>
              <w:t xml:space="preserve">" attribute(s) within the </w:t>
            </w:r>
            <w:proofErr w:type="spellStart"/>
            <w:r>
              <w:t>DnPerfInfo</w:t>
            </w:r>
            <w:proofErr w:type="spellEnd"/>
            <w:r>
              <w:t xml:space="preserve"> data type is applicable only if the "</w:t>
            </w:r>
            <w:proofErr w:type="spellStart"/>
            <w:r>
              <w:t>DnPerformanceExt_AIML</w:t>
            </w:r>
            <w:proofErr w:type="spellEnd"/>
            <w:r>
              <w:rPr>
                <w:lang w:eastAsia="en-GB"/>
              </w:rPr>
              <w:t>"</w:t>
            </w:r>
            <w:r>
              <w:t xml:space="preserve"> feature is supported.</w:t>
            </w:r>
          </w:p>
          <w:p w14:paraId="31C18DC4" w14:textId="77777777" w:rsidR="004C6C23" w:rsidRDefault="004C6C23" w:rsidP="00931B8F">
            <w:pPr>
              <w:pStyle w:val="TAN"/>
            </w:pPr>
            <w:r>
              <w:t xml:space="preserve">NOTE 5: </w:t>
            </w:r>
            <w:r>
              <w:tab/>
              <w:t>The "</w:t>
            </w:r>
            <w:proofErr w:type="spellStart"/>
            <w:r>
              <w:t>directionInfos</w:t>
            </w:r>
            <w:proofErr w:type="spellEnd"/>
            <w:r>
              <w:t>" attribute and the "</w:t>
            </w:r>
            <w:proofErr w:type="spellStart"/>
            <w:r>
              <w:t>geoDistrInfos</w:t>
            </w:r>
            <w:proofErr w:type="spellEnd"/>
            <w:r>
              <w:t>" attribute in the "</w:t>
            </w:r>
            <w:proofErr w:type="spellStart"/>
            <w:r>
              <w:t>locInfos</w:t>
            </w:r>
            <w:proofErr w:type="spellEnd"/>
            <w:r>
              <w:t xml:space="preserve">" attribute within the </w:t>
            </w:r>
            <w:proofErr w:type="spellStart"/>
            <w:r>
              <w:t>UeMobility</w:t>
            </w:r>
            <w:proofErr w:type="spellEnd"/>
            <w:r>
              <w:t xml:space="preserve"> data type are applicable only if the "</w:t>
            </w:r>
            <w:proofErr w:type="spellStart"/>
            <w:r>
              <w:t>UeMobilityExt_AIML</w:t>
            </w:r>
            <w:proofErr w:type="spellEnd"/>
            <w:r>
              <w:rPr>
                <w:lang w:eastAsia="en-GB"/>
              </w:rPr>
              <w:t>"</w:t>
            </w:r>
            <w:r>
              <w:t xml:space="preserve"> feature is supported.</w:t>
            </w:r>
          </w:p>
          <w:p w14:paraId="69686D2B" w14:textId="77777777" w:rsidR="004C6C23" w:rsidRDefault="004C6C23" w:rsidP="00931B8F">
            <w:pPr>
              <w:pStyle w:val="TAN"/>
            </w:pPr>
            <w:r>
              <w:t xml:space="preserve">NOTE 6: </w:t>
            </w:r>
            <w:r>
              <w:tab/>
              <w:t>The "</w:t>
            </w:r>
            <w:proofErr w:type="spellStart"/>
            <w:r>
              <w:rPr>
                <w:lang w:eastAsia="zh-CN"/>
              </w:rPr>
              <w:t>wlanPerUeIdInfos</w:t>
            </w:r>
            <w:proofErr w:type="spellEnd"/>
            <w:r>
              <w:t>" attribute may be included within the "</w:t>
            </w:r>
            <w:proofErr w:type="spellStart"/>
            <w:r>
              <w:rPr>
                <w:lang w:eastAsia="ko-KR"/>
              </w:rPr>
              <w:t>wlanInfos</w:t>
            </w:r>
            <w:proofErr w:type="spellEnd"/>
            <w:r>
              <w:t>" attribute only if the "</w:t>
            </w:r>
            <w:proofErr w:type="spellStart"/>
            <w:r>
              <w:t>WlanPerformanceExt_AIML</w:t>
            </w:r>
            <w:proofErr w:type="spellEnd"/>
            <w:r>
              <w:t>" feature is supported.</w:t>
            </w:r>
          </w:p>
          <w:p w14:paraId="66310A12" w14:textId="77777777" w:rsidR="004C6C23" w:rsidRDefault="004C6C23" w:rsidP="00931B8F">
            <w:pPr>
              <w:pStyle w:val="TAN"/>
            </w:pPr>
            <w:r>
              <w:t xml:space="preserve">NOTE 7: </w:t>
            </w:r>
            <w:r>
              <w:tab/>
              <w:t xml:space="preserve">The </w:t>
            </w:r>
            <w:r>
              <w:rPr>
                <w:lang w:eastAsia="zh-CN"/>
              </w:rPr>
              <w:t>validity period specified by</w:t>
            </w:r>
            <w:r>
              <w:t xml:space="preserve"> </w:t>
            </w:r>
            <w:r>
              <w:rPr>
                <w:lang w:val="en-US" w:eastAsia="zh-CN"/>
              </w:rPr>
              <w:t>"</w:t>
            </w:r>
            <w:r>
              <w:t>start</w:t>
            </w:r>
            <w:r>
              <w:rPr>
                <w:lang w:val="en-US" w:eastAsia="zh-CN"/>
              </w:rPr>
              <w:t>"</w:t>
            </w:r>
            <w:r>
              <w:rPr>
                <w:lang w:eastAsia="zh-CN"/>
              </w:rPr>
              <w:t xml:space="preserve"> and </w:t>
            </w:r>
            <w:r>
              <w:rPr>
                <w:lang w:val="en-US" w:eastAsia="zh-CN"/>
              </w:rPr>
              <w:t>"</w:t>
            </w:r>
            <w:r>
              <w:t>expiry</w:t>
            </w:r>
            <w:r>
              <w:rPr>
                <w:lang w:val="en-US" w:eastAsia="zh-CN"/>
              </w:rPr>
              <w:t>"</w:t>
            </w:r>
            <w:r>
              <w:rPr>
                <w:lang w:eastAsia="zh-CN"/>
              </w:rPr>
              <w:t xml:space="preserve"> attributes is determined by NWDAF internal logic, and is a subset of the </w:t>
            </w:r>
            <w:r>
              <w:t xml:space="preserve">analytics target period indicated by </w:t>
            </w:r>
            <w:r>
              <w:rPr>
                <w:lang w:val="en-US" w:eastAsia="zh-CN"/>
              </w:rPr>
              <w:t>"</w:t>
            </w:r>
            <w:proofErr w:type="spellStart"/>
            <w:r>
              <w:t>startTs</w:t>
            </w:r>
            <w:proofErr w:type="spellEnd"/>
            <w:r>
              <w:rPr>
                <w:lang w:val="en-US" w:eastAsia="zh-CN"/>
              </w:rPr>
              <w:t>"</w:t>
            </w:r>
            <w:r>
              <w:t xml:space="preserve"> and </w:t>
            </w:r>
            <w:r>
              <w:rPr>
                <w:lang w:val="en-US" w:eastAsia="zh-CN"/>
              </w:rPr>
              <w:t>"</w:t>
            </w:r>
            <w:proofErr w:type="spellStart"/>
            <w:r>
              <w:t>endTs</w:t>
            </w:r>
            <w:proofErr w:type="spellEnd"/>
            <w:r>
              <w:rPr>
                <w:lang w:val="en-US" w:eastAsia="zh-CN"/>
              </w:rPr>
              <w:t>"</w:t>
            </w:r>
            <w:r>
              <w:t xml:space="preserve">, or </w:t>
            </w:r>
            <w:r>
              <w:rPr>
                <w:lang w:val="en-US" w:eastAsia="zh-CN"/>
              </w:rPr>
              <w:t>"</w:t>
            </w:r>
            <w:proofErr w:type="spellStart"/>
            <w:r>
              <w:t>offsetPeriod</w:t>
            </w:r>
            <w:proofErr w:type="spellEnd"/>
            <w:r>
              <w:rPr>
                <w:lang w:val="en-US" w:eastAsia="zh-CN"/>
              </w:rPr>
              <w:t>"</w:t>
            </w:r>
            <w:r>
              <w:t xml:space="preserve"> attributes contained in </w:t>
            </w:r>
            <w:r>
              <w:rPr>
                <w:lang w:val="en-US" w:eastAsia="zh-CN"/>
              </w:rPr>
              <w:t>"</w:t>
            </w:r>
            <w:proofErr w:type="spellStart"/>
            <w:r>
              <w:t>ana-req</w:t>
            </w:r>
            <w:proofErr w:type="spellEnd"/>
            <w:r>
              <w:rPr>
                <w:lang w:val="en-US" w:eastAsia="zh-CN"/>
              </w:rPr>
              <w:t>"</w:t>
            </w:r>
            <w:r>
              <w:t xml:space="preserve"> attribute</w:t>
            </w:r>
            <w:r>
              <w:rPr>
                <w:lang w:eastAsia="zh-CN"/>
              </w:rPr>
              <w:t xml:space="preserve">. If the </w:t>
            </w:r>
            <w:r>
              <w:t xml:space="preserve">analytics target period </w:t>
            </w:r>
            <w:r>
              <w:rPr>
                <w:lang w:eastAsia="zh-CN"/>
              </w:rPr>
              <w:t>refers to the past, the period specified by these two attributes indicate the time period over which the statistics are applicable</w:t>
            </w:r>
            <w:r>
              <w:t xml:space="preserve">. </w:t>
            </w:r>
            <w:r>
              <w:rPr>
                <w:lang w:eastAsia="zh-CN"/>
              </w:rPr>
              <w:t xml:space="preserve">If the </w:t>
            </w:r>
            <w:r>
              <w:t xml:space="preserve">analytics target period </w:t>
            </w:r>
            <w:r>
              <w:rPr>
                <w:lang w:eastAsia="zh-CN"/>
              </w:rPr>
              <w:t xml:space="preserve">refers to the future, the period specified by these two attributes indicate the time period </w:t>
            </w:r>
            <w:r>
              <w:t>over which the predictions are valid.</w:t>
            </w:r>
          </w:p>
          <w:p w14:paraId="025C539F" w14:textId="77777777" w:rsidR="004C6C23" w:rsidRDefault="004C6C23" w:rsidP="00931B8F">
            <w:pPr>
              <w:pStyle w:val="TAN"/>
            </w:pPr>
            <w:r>
              <w:rPr>
                <w:rFonts w:cs="Arial"/>
                <w:szCs w:val="18"/>
              </w:rPr>
              <w:t>NOTE 8:</w:t>
            </w:r>
            <w:r>
              <w:tab/>
              <w:t>If the "UeMobilityExt2_eNA" feature is supported and the "</w:t>
            </w:r>
            <w:proofErr w:type="spellStart"/>
            <w:r>
              <w:t>locationGranReq</w:t>
            </w:r>
            <w:proofErr w:type="spellEnd"/>
            <w:r>
              <w:t>" attribute value "LON_AND_LAT_LEVEL" is requested, the "</w:t>
            </w:r>
            <w:proofErr w:type="spellStart"/>
            <w:r>
              <w:t>geoLoc</w:t>
            </w:r>
            <w:proofErr w:type="spellEnd"/>
            <w:r>
              <w:t>" attribute within the "</w:t>
            </w:r>
            <w:proofErr w:type="spellStart"/>
            <w:r>
              <w:t>locInfos</w:t>
            </w:r>
            <w:proofErr w:type="spellEnd"/>
            <w:r>
              <w:t>" attribute in the "</w:t>
            </w:r>
            <w:proofErr w:type="spellStart"/>
            <w:r>
              <w:t>UeMobility</w:t>
            </w:r>
            <w:proofErr w:type="spellEnd"/>
            <w:r>
              <w:t>" type shall be provided to report the geographical location (longitude and latitude level).</w:t>
            </w:r>
          </w:p>
          <w:p w14:paraId="2B00B0A3" w14:textId="2EDB253A" w:rsidR="004C6C23" w:rsidDel="004C6C23" w:rsidRDefault="004C6C23" w:rsidP="004C6C23">
            <w:pPr>
              <w:pStyle w:val="TAN"/>
              <w:rPr>
                <w:del w:id="86" w:author="Huawei" w:date="2024-10-17T14:40:00Z"/>
              </w:rPr>
            </w:pPr>
            <w:r>
              <w:t xml:space="preserve">NOTE 9: </w:t>
            </w:r>
            <w:r>
              <w:tab/>
            </w:r>
            <w:r>
              <w:tab/>
              <w:t>The "</w:t>
            </w:r>
            <w:proofErr w:type="spellStart"/>
            <w:r>
              <w:rPr>
                <w:lang w:eastAsia="zh-CN"/>
              </w:rPr>
              <w:t>perioCommInd</w:t>
            </w:r>
            <w:proofErr w:type="spellEnd"/>
            <w:r>
              <w:t>", "</w:t>
            </w:r>
            <w:proofErr w:type="spellStart"/>
            <w:r>
              <w:t>anaOfAppList</w:t>
            </w:r>
            <w:proofErr w:type="spellEnd"/>
            <w:r>
              <w:t>" and "</w:t>
            </w:r>
            <w:proofErr w:type="spellStart"/>
            <w:r>
              <w:rPr>
                <w:lang w:val="en-US" w:eastAsia="zh-CN"/>
              </w:rPr>
              <w:t>sessInactTimer</w:t>
            </w:r>
            <w:proofErr w:type="spellEnd"/>
            <w:r>
              <w:t xml:space="preserve">" attributes within the </w:t>
            </w:r>
            <w:proofErr w:type="spellStart"/>
            <w:r>
              <w:t>UeCommunication</w:t>
            </w:r>
            <w:proofErr w:type="spellEnd"/>
            <w:r>
              <w:t xml:space="preserve"> data type are applicable only if the "</w:t>
            </w:r>
            <w:proofErr w:type="spellStart"/>
            <w:r>
              <w:t>UeCommunicationExt</w:t>
            </w:r>
            <w:proofErr w:type="spellEnd"/>
            <w:r>
              <w:t>" feature is supported.</w:t>
            </w:r>
          </w:p>
          <w:p w14:paraId="548527B2" w14:textId="6B9FAEEB" w:rsidR="004C6C23" w:rsidRDefault="004C6C23" w:rsidP="004C6C23">
            <w:pPr>
              <w:pStyle w:val="TAN"/>
            </w:pPr>
            <w:del w:id="87" w:author="Huawei" w:date="2024-10-17T14:40:00Z">
              <w:r w:rsidDel="004C6C23">
                <w:delText>NOTE</w:delText>
              </w:r>
              <w:r w:rsidDel="004C6C23">
                <w:rPr>
                  <w:lang w:eastAsia="zh-CN"/>
                </w:rPr>
                <w:delText> </w:delText>
              </w:r>
              <w:r w:rsidDel="004C6C23">
                <w:rPr>
                  <w:rFonts w:hint="eastAsia"/>
                  <w:lang w:eastAsia="zh-CN"/>
                </w:rPr>
                <w:delText>10</w:delText>
              </w:r>
              <w:r w:rsidDel="004C6C23">
                <w:delText>:</w:delText>
              </w:r>
              <w:r w:rsidDel="004C6C23">
                <w:tab/>
                <w:delText>Only the "</w:delText>
              </w:r>
              <w:r w:rsidDel="004C6C23">
                <w:rPr>
                  <w:lang w:eastAsia="zh-CN"/>
                </w:rPr>
                <w:delText>accuracyVal</w:delText>
              </w:r>
              <w:r w:rsidDel="004C6C23">
                <w:delText>"</w:delText>
              </w:r>
              <w:r w:rsidDel="004C6C23">
                <w:rPr>
                  <w:lang w:eastAsia="zh-CN"/>
                </w:rPr>
                <w:delText xml:space="preserve"> and </w:delText>
              </w:r>
              <w:r w:rsidDel="004C6C23">
                <w:delText>"</w:delText>
              </w:r>
              <w:r w:rsidDel="004C6C23">
                <w:rPr>
                  <w:lang w:eastAsia="zh-CN"/>
                </w:rPr>
                <w:delText>accuSampleNbr</w:delText>
              </w:r>
              <w:r w:rsidDel="004C6C23">
                <w:delText>"</w:delText>
              </w:r>
              <w:r w:rsidDel="004C6C23">
                <w:rPr>
                  <w:lang w:eastAsia="zh-CN"/>
                </w:rPr>
                <w:delText xml:space="preserve"> attributes </w:delText>
              </w:r>
              <w:r w:rsidDel="004C6C23">
                <w:delText>within</w:delText>
              </w:r>
              <w:r w:rsidDel="004C6C23">
                <w:rPr>
                  <w:lang w:eastAsia="zh-CN"/>
                </w:rPr>
                <w:delText xml:space="preserve"> the </w:delText>
              </w:r>
              <w:r w:rsidDel="004C6C23">
                <w:delText>AccuracyInfo data type are applicable</w:delText>
              </w:r>
              <w:r w:rsidDel="004C6C23">
                <w:rPr>
                  <w:lang w:eastAsia="ko-KR"/>
                </w:rPr>
                <w:delText>.</w:delText>
              </w:r>
            </w:del>
          </w:p>
        </w:tc>
      </w:t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tbl>
    <w:p w14:paraId="5187DA43" w14:textId="77777777" w:rsidR="009265FA" w:rsidRPr="004C6C23" w:rsidRDefault="009265FA" w:rsidP="002172AA">
      <w:pPr>
        <w:rPr>
          <w:lang w:eastAsia="zh-CN"/>
        </w:rPr>
      </w:pPr>
    </w:p>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14:paraId="68C9CD36" w14:textId="1CABB76C"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AD7A59" w14:textId="77777777" w:rsidR="005540E3" w:rsidRDefault="005540E3">
      <w:r>
        <w:separator/>
      </w:r>
    </w:p>
  </w:endnote>
  <w:endnote w:type="continuationSeparator" w:id="0">
    <w:p w14:paraId="0006F150" w14:textId="77777777" w:rsidR="005540E3" w:rsidRDefault="005540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7DCA23" w14:textId="77777777" w:rsidR="005540E3" w:rsidRDefault="005540E3">
      <w:r>
        <w:separator/>
      </w:r>
    </w:p>
  </w:footnote>
  <w:footnote w:type="continuationSeparator" w:id="0">
    <w:p w14:paraId="57BE60BE" w14:textId="77777777" w:rsidR="005540E3" w:rsidRDefault="005540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49B277F8"/>
    <w:multiLevelType w:val="hybridMultilevel"/>
    <w:tmpl w:val="66A0619A"/>
    <w:lvl w:ilvl="0" w:tplc="3EF4618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52037B0E"/>
    <w:multiLevelType w:val="hybridMultilevel"/>
    <w:tmpl w:val="9E187C68"/>
    <w:lvl w:ilvl="0" w:tplc="14C2AEBA">
      <w:start w:val="1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549E07F2"/>
    <w:multiLevelType w:val="hybridMultilevel"/>
    <w:tmpl w:val="D5325CF4"/>
    <w:lvl w:ilvl="0" w:tplc="B8983468">
      <w:start w:val="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6"/>
  </w:num>
  <w:num w:numId="2">
    <w:abstractNumId w:val="3"/>
  </w:num>
  <w:num w:numId="3">
    <w:abstractNumId w:val="5"/>
  </w:num>
  <w:num w:numId="4">
    <w:abstractNumId w:val="8"/>
  </w:num>
  <w:num w:numId="5">
    <w:abstractNumId w:val="6"/>
  </w:num>
  <w:num w:numId="6">
    <w:abstractNumId w:val="2"/>
  </w:num>
  <w:num w:numId="7">
    <w:abstractNumId w:val="7"/>
  </w:num>
  <w:num w:numId="8">
    <w:abstractNumId w:val="4"/>
  </w:num>
  <w:num w:numId="9">
    <w:abstractNumId w:val="1"/>
  </w:num>
  <w:num w:numId="10">
    <w:abstractNumId w:val="0"/>
  </w:num>
  <w:num w:numId="11">
    <w:abstractNumId w:val="15"/>
  </w:num>
  <w:num w:numId="12">
    <w:abstractNumId w:val="13"/>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2"/>
  </w:num>
  <w:num w:numId="15">
    <w:abstractNumId w:val="21"/>
  </w:num>
  <w:num w:numId="16">
    <w:abstractNumId w:val="18"/>
  </w:num>
  <w:num w:numId="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22"/>
  </w:num>
  <w:num w:numId="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9"/>
  </w:num>
  <w:num w:numId="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abstractNumId w:val="14"/>
  </w:num>
  <w:num w:numId="27">
    <w:abstractNumId w:val="19"/>
  </w:num>
  <w:num w:numId="28">
    <w:abstractNumId w:val="20"/>
  </w:num>
  <w:num w:numId="29">
    <w:abstractNumId w:val="17"/>
  </w:num>
  <w:num w:numId="3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DCF"/>
    <w:rsid w:val="00007F3F"/>
    <w:rsid w:val="0001294F"/>
    <w:rsid w:val="00022E4A"/>
    <w:rsid w:val="00070E09"/>
    <w:rsid w:val="000765BE"/>
    <w:rsid w:val="00081FCA"/>
    <w:rsid w:val="00084410"/>
    <w:rsid w:val="000A50AE"/>
    <w:rsid w:val="000A6394"/>
    <w:rsid w:val="000B2F8B"/>
    <w:rsid w:val="000B7FED"/>
    <w:rsid w:val="000C038A"/>
    <w:rsid w:val="000C6598"/>
    <w:rsid w:val="000D44B3"/>
    <w:rsid w:val="000F4D41"/>
    <w:rsid w:val="00124757"/>
    <w:rsid w:val="00145D43"/>
    <w:rsid w:val="00164F4A"/>
    <w:rsid w:val="00192C46"/>
    <w:rsid w:val="001A08B3"/>
    <w:rsid w:val="001A7B60"/>
    <w:rsid w:val="001B52F0"/>
    <w:rsid w:val="001B5319"/>
    <w:rsid w:val="001B7A65"/>
    <w:rsid w:val="001E41F3"/>
    <w:rsid w:val="001E571E"/>
    <w:rsid w:val="00205E88"/>
    <w:rsid w:val="002172AA"/>
    <w:rsid w:val="00222B09"/>
    <w:rsid w:val="00224F7A"/>
    <w:rsid w:val="00241784"/>
    <w:rsid w:val="00257A2C"/>
    <w:rsid w:val="0026004D"/>
    <w:rsid w:val="002640DD"/>
    <w:rsid w:val="00275D12"/>
    <w:rsid w:val="00284D96"/>
    <w:rsid w:val="00284FEB"/>
    <w:rsid w:val="002860C4"/>
    <w:rsid w:val="002909F7"/>
    <w:rsid w:val="00290B5D"/>
    <w:rsid w:val="002B0E22"/>
    <w:rsid w:val="002B5741"/>
    <w:rsid w:val="002E472E"/>
    <w:rsid w:val="002F1BA5"/>
    <w:rsid w:val="00302550"/>
    <w:rsid w:val="00303B81"/>
    <w:rsid w:val="00305409"/>
    <w:rsid w:val="003067EE"/>
    <w:rsid w:val="00310CFB"/>
    <w:rsid w:val="00312FD3"/>
    <w:rsid w:val="003159C5"/>
    <w:rsid w:val="003309CB"/>
    <w:rsid w:val="00340B5B"/>
    <w:rsid w:val="00357F4F"/>
    <w:rsid w:val="003609EF"/>
    <w:rsid w:val="0036231A"/>
    <w:rsid w:val="00374DD4"/>
    <w:rsid w:val="003941CB"/>
    <w:rsid w:val="003E1A36"/>
    <w:rsid w:val="00404BC7"/>
    <w:rsid w:val="00410371"/>
    <w:rsid w:val="004242F1"/>
    <w:rsid w:val="00441897"/>
    <w:rsid w:val="00455033"/>
    <w:rsid w:val="0046782F"/>
    <w:rsid w:val="004A33DD"/>
    <w:rsid w:val="004B0DBA"/>
    <w:rsid w:val="004B38F1"/>
    <w:rsid w:val="004B6B03"/>
    <w:rsid w:val="004B75B7"/>
    <w:rsid w:val="004C6C23"/>
    <w:rsid w:val="004E07E0"/>
    <w:rsid w:val="004F60E8"/>
    <w:rsid w:val="005113A2"/>
    <w:rsid w:val="00512617"/>
    <w:rsid w:val="005141D9"/>
    <w:rsid w:val="0051580D"/>
    <w:rsid w:val="00521612"/>
    <w:rsid w:val="00525B45"/>
    <w:rsid w:val="005337E0"/>
    <w:rsid w:val="00535EE4"/>
    <w:rsid w:val="00543121"/>
    <w:rsid w:val="00547111"/>
    <w:rsid w:val="005540E3"/>
    <w:rsid w:val="00566482"/>
    <w:rsid w:val="005709F7"/>
    <w:rsid w:val="00573511"/>
    <w:rsid w:val="00583CA6"/>
    <w:rsid w:val="00592D74"/>
    <w:rsid w:val="005E2C44"/>
    <w:rsid w:val="005E4764"/>
    <w:rsid w:val="0060025D"/>
    <w:rsid w:val="00621188"/>
    <w:rsid w:val="006257ED"/>
    <w:rsid w:val="00653DE4"/>
    <w:rsid w:val="00665C47"/>
    <w:rsid w:val="00683E09"/>
    <w:rsid w:val="00693AFF"/>
    <w:rsid w:val="00695808"/>
    <w:rsid w:val="00697494"/>
    <w:rsid w:val="006B46FB"/>
    <w:rsid w:val="006C569D"/>
    <w:rsid w:val="006D4AB4"/>
    <w:rsid w:val="006E21FB"/>
    <w:rsid w:val="006F15B4"/>
    <w:rsid w:val="007063CF"/>
    <w:rsid w:val="00732D82"/>
    <w:rsid w:val="00753839"/>
    <w:rsid w:val="00754181"/>
    <w:rsid w:val="00757DFB"/>
    <w:rsid w:val="00792342"/>
    <w:rsid w:val="007977A8"/>
    <w:rsid w:val="007A7028"/>
    <w:rsid w:val="007B512A"/>
    <w:rsid w:val="007C0FFD"/>
    <w:rsid w:val="007C2097"/>
    <w:rsid w:val="007D0160"/>
    <w:rsid w:val="007D6A07"/>
    <w:rsid w:val="007E0B8C"/>
    <w:rsid w:val="007F4A10"/>
    <w:rsid w:val="007F7259"/>
    <w:rsid w:val="008040A8"/>
    <w:rsid w:val="008230FD"/>
    <w:rsid w:val="00825F31"/>
    <w:rsid w:val="008279FA"/>
    <w:rsid w:val="008626E7"/>
    <w:rsid w:val="00867C8F"/>
    <w:rsid w:val="00870EE7"/>
    <w:rsid w:val="0088053B"/>
    <w:rsid w:val="008863B9"/>
    <w:rsid w:val="008872F4"/>
    <w:rsid w:val="008A45A6"/>
    <w:rsid w:val="008A5891"/>
    <w:rsid w:val="008C18BE"/>
    <w:rsid w:val="008C5E33"/>
    <w:rsid w:val="008D3CCC"/>
    <w:rsid w:val="008D78E2"/>
    <w:rsid w:val="008E0794"/>
    <w:rsid w:val="008E30A3"/>
    <w:rsid w:val="008F3789"/>
    <w:rsid w:val="008F686C"/>
    <w:rsid w:val="009148DE"/>
    <w:rsid w:val="009261AE"/>
    <w:rsid w:val="009265FA"/>
    <w:rsid w:val="00937067"/>
    <w:rsid w:val="00941E30"/>
    <w:rsid w:val="009508EB"/>
    <w:rsid w:val="009531B0"/>
    <w:rsid w:val="00960092"/>
    <w:rsid w:val="00962074"/>
    <w:rsid w:val="009741B3"/>
    <w:rsid w:val="009777D9"/>
    <w:rsid w:val="00991B88"/>
    <w:rsid w:val="009A5753"/>
    <w:rsid w:val="009A579D"/>
    <w:rsid w:val="009B35DF"/>
    <w:rsid w:val="009C4F63"/>
    <w:rsid w:val="009D7CFC"/>
    <w:rsid w:val="009E3297"/>
    <w:rsid w:val="009E6618"/>
    <w:rsid w:val="009F159C"/>
    <w:rsid w:val="009F1AE5"/>
    <w:rsid w:val="009F734F"/>
    <w:rsid w:val="00A07AF1"/>
    <w:rsid w:val="00A246B6"/>
    <w:rsid w:val="00A25A2D"/>
    <w:rsid w:val="00A47E70"/>
    <w:rsid w:val="00A50CF0"/>
    <w:rsid w:val="00A5573F"/>
    <w:rsid w:val="00A736D7"/>
    <w:rsid w:val="00A7671C"/>
    <w:rsid w:val="00A87A54"/>
    <w:rsid w:val="00AA2820"/>
    <w:rsid w:val="00AA2CBC"/>
    <w:rsid w:val="00AA6513"/>
    <w:rsid w:val="00AC5820"/>
    <w:rsid w:val="00AD1CD8"/>
    <w:rsid w:val="00AD275D"/>
    <w:rsid w:val="00B060C4"/>
    <w:rsid w:val="00B15561"/>
    <w:rsid w:val="00B258BB"/>
    <w:rsid w:val="00B26C52"/>
    <w:rsid w:val="00B37115"/>
    <w:rsid w:val="00B45193"/>
    <w:rsid w:val="00B54756"/>
    <w:rsid w:val="00B61025"/>
    <w:rsid w:val="00B67B97"/>
    <w:rsid w:val="00B759DF"/>
    <w:rsid w:val="00B968C8"/>
    <w:rsid w:val="00BA3EC5"/>
    <w:rsid w:val="00BA51D9"/>
    <w:rsid w:val="00BB367B"/>
    <w:rsid w:val="00BB5DFC"/>
    <w:rsid w:val="00BC1A92"/>
    <w:rsid w:val="00BD279D"/>
    <w:rsid w:val="00BD4C81"/>
    <w:rsid w:val="00BD6BB8"/>
    <w:rsid w:val="00C00878"/>
    <w:rsid w:val="00C022AB"/>
    <w:rsid w:val="00C16E53"/>
    <w:rsid w:val="00C20727"/>
    <w:rsid w:val="00C23B13"/>
    <w:rsid w:val="00C41F96"/>
    <w:rsid w:val="00C55C86"/>
    <w:rsid w:val="00C666B2"/>
    <w:rsid w:val="00C66BA2"/>
    <w:rsid w:val="00C75547"/>
    <w:rsid w:val="00C8631C"/>
    <w:rsid w:val="00C870F6"/>
    <w:rsid w:val="00C94603"/>
    <w:rsid w:val="00C95985"/>
    <w:rsid w:val="00CC5026"/>
    <w:rsid w:val="00CC68D0"/>
    <w:rsid w:val="00CD06D3"/>
    <w:rsid w:val="00CF7DAF"/>
    <w:rsid w:val="00D03F9A"/>
    <w:rsid w:val="00D053B0"/>
    <w:rsid w:val="00D06D51"/>
    <w:rsid w:val="00D24991"/>
    <w:rsid w:val="00D50255"/>
    <w:rsid w:val="00D513BF"/>
    <w:rsid w:val="00D66520"/>
    <w:rsid w:val="00D67AA1"/>
    <w:rsid w:val="00D77DD3"/>
    <w:rsid w:val="00D829CF"/>
    <w:rsid w:val="00D84AE9"/>
    <w:rsid w:val="00D9124E"/>
    <w:rsid w:val="00DE34CF"/>
    <w:rsid w:val="00E13F3D"/>
    <w:rsid w:val="00E17316"/>
    <w:rsid w:val="00E25385"/>
    <w:rsid w:val="00E258E8"/>
    <w:rsid w:val="00E34898"/>
    <w:rsid w:val="00E81BC4"/>
    <w:rsid w:val="00EA21C0"/>
    <w:rsid w:val="00EB09B7"/>
    <w:rsid w:val="00EE3686"/>
    <w:rsid w:val="00EE7D7C"/>
    <w:rsid w:val="00EF14C3"/>
    <w:rsid w:val="00EF52D9"/>
    <w:rsid w:val="00EF6A91"/>
    <w:rsid w:val="00F25D98"/>
    <w:rsid w:val="00F300FB"/>
    <w:rsid w:val="00F7607D"/>
    <w:rsid w:val="00F86FD2"/>
    <w:rsid w:val="00F879AD"/>
    <w:rsid w:val="00FB09DF"/>
    <w:rsid w:val="00FB20CE"/>
    <w:rsid w:val="00FB6386"/>
    <w:rsid w:val="00FE10A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af8">
    <w:name w:val="macro"/>
    <w:link w:val="af9"/>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9">
    <w:name w:val="宏文本 字符"/>
    <w:basedOn w:val="a0"/>
    <w:link w:val="af8"/>
    <w:rsid w:val="00AA6513"/>
    <w:rPr>
      <w:rFonts w:ascii="Courier New" w:hAnsi="Courier New" w:cs="Courier New"/>
      <w:lang w:val="en-GB" w:eastAsia="en-US"/>
    </w:rPr>
  </w:style>
  <w:style w:type="character" w:customStyle="1" w:styleId="10">
    <w:name w:val="标题 1 字符"/>
    <w:link w:val="1"/>
    <w:rsid w:val="00AA6513"/>
    <w:rPr>
      <w:rFonts w:ascii="Arial" w:hAnsi="Arial"/>
      <w:sz w:val="36"/>
      <w:lang w:val="en-GB" w:eastAsia="en-US"/>
    </w:rPr>
  </w:style>
  <w:style w:type="character" w:customStyle="1" w:styleId="20">
    <w:name w:val="标题 2 字符"/>
    <w:link w:val="2"/>
    <w:rsid w:val="00AA6513"/>
    <w:rPr>
      <w:rFonts w:ascii="Arial" w:hAnsi="Arial"/>
      <w:sz w:val="32"/>
      <w:lang w:val="en-GB" w:eastAsia="en-US"/>
    </w:rPr>
  </w:style>
  <w:style w:type="character" w:customStyle="1" w:styleId="31">
    <w:name w:val="标题 3 字符"/>
    <w:link w:val="30"/>
    <w:rsid w:val="00AA6513"/>
    <w:rPr>
      <w:rFonts w:ascii="Arial" w:hAnsi="Arial"/>
      <w:sz w:val="28"/>
      <w:lang w:val="en-GB" w:eastAsia="en-US"/>
    </w:rPr>
  </w:style>
  <w:style w:type="character" w:customStyle="1" w:styleId="41">
    <w:name w:val="标题 4 字符"/>
    <w:link w:val="40"/>
    <w:rsid w:val="00AA6513"/>
    <w:rPr>
      <w:rFonts w:ascii="Arial" w:hAnsi="Arial"/>
      <w:sz w:val="24"/>
      <w:lang w:val="en-GB" w:eastAsia="en-US"/>
    </w:rPr>
  </w:style>
  <w:style w:type="character" w:customStyle="1" w:styleId="51">
    <w:name w:val="标题 5 字符"/>
    <w:link w:val="50"/>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60">
    <w:name w:val="标题 6 字符"/>
    <w:link w:val="6"/>
    <w:rsid w:val="00AA6513"/>
    <w:rPr>
      <w:rFonts w:ascii="Arial" w:hAnsi="Arial"/>
      <w:lang w:val="en-GB" w:eastAsia="en-US"/>
    </w:rPr>
  </w:style>
  <w:style w:type="character" w:customStyle="1" w:styleId="70">
    <w:name w:val="标题 7 字符"/>
    <w:link w:val="7"/>
    <w:rsid w:val="00AA6513"/>
    <w:rPr>
      <w:rFonts w:ascii="Arial" w:hAnsi="Arial"/>
      <w:lang w:val="en-GB" w:eastAsia="en-US"/>
    </w:rPr>
  </w:style>
  <w:style w:type="character" w:customStyle="1" w:styleId="80">
    <w:name w:val="标题 8 字符"/>
    <w:link w:val="8"/>
    <w:rsid w:val="00AA6513"/>
    <w:rPr>
      <w:rFonts w:ascii="Arial" w:hAnsi="Arial"/>
      <w:sz w:val="36"/>
      <w:lang w:val="en-GB" w:eastAsia="en-US"/>
    </w:rPr>
  </w:style>
  <w:style w:type="character" w:customStyle="1" w:styleId="90">
    <w:name w:val="标题 9 字符"/>
    <w:link w:val="9"/>
    <w:rsid w:val="00AA6513"/>
    <w:rPr>
      <w:rFonts w:ascii="Arial" w:hAnsi="Arial"/>
      <w:sz w:val="36"/>
      <w:lang w:val="en-GB" w:eastAsia="en-US"/>
    </w:rPr>
  </w:style>
  <w:style w:type="paragraph" w:styleId="afa">
    <w:name w:val="table of authorities"/>
    <w:basedOn w:val="a"/>
    <w:next w:val="a"/>
    <w:rsid w:val="00AA6513"/>
    <w:pPr>
      <w:ind w:left="200" w:hanging="200"/>
    </w:pPr>
  </w:style>
  <w:style w:type="paragraph" w:styleId="afb">
    <w:name w:val="Note Heading"/>
    <w:basedOn w:val="a"/>
    <w:next w:val="a"/>
    <w:link w:val="afc"/>
    <w:rsid w:val="00AA6513"/>
  </w:style>
  <w:style w:type="character" w:customStyle="1" w:styleId="afc">
    <w:name w:val="注释标题 字符"/>
    <w:basedOn w:val="a0"/>
    <w:link w:val="afb"/>
    <w:rsid w:val="00AA6513"/>
    <w:rPr>
      <w:rFonts w:ascii="Times New Roman" w:hAnsi="Times New Roman"/>
      <w:lang w:val="en-GB" w:eastAsia="en-US"/>
    </w:rPr>
  </w:style>
  <w:style w:type="paragraph" w:styleId="81">
    <w:name w:val="index 8"/>
    <w:basedOn w:val="a"/>
    <w:next w:val="a"/>
    <w:rsid w:val="00AA6513"/>
    <w:pPr>
      <w:ind w:left="1600" w:hanging="200"/>
    </w:pPr>
  </w:style>
  <w:style w:type="paragraph" w:styleId="afd">
    <w:name w:val="E-mail Signature"/>
    <w:basedOn w:val="a"/>
    <w:link w:val="afe"/>
    <w:rsid w:val="00AA6513"/>
  </w:style>
  <w:style w:type="character" w:customStyle="1" w:styleId="afe">
    <w:name w:val="电子邮件签名 字符"/>
    <w:basedOn w:val="a0"/>
    <w:link w:val="afd"/>
    <w:rsid w:val="00AA6513"/>
    <w:rPr>
      <w:rFonts w:ascii="Times New Roman" w:hAnsi="Times New Roman"/>
      <w:lang w:val="en-GB" w:eastAsia="en-US"/>
    </w:rPr>
  </w:style>
  <w:style w:type="paragraph" w:styleId="aff">
    <w:name w:val="Normal Indent"/>
    <w:basedOn w:val="a"/>
    <w:rsid w:val="00AA6513"/>
    <w:pPr>
      <w:ind w:left="720"/>
    </w:pPr>
  </w:style>
  <w:style w:type="paragraph" w:styleId="aff0">
    <w:name w:val="caption"/>
    <w:basedOn w:val="a"/>
    <w:next w:val="a"/>
    <w:qFormat/>
    <w:rsid w:val="00AA6513"/>
    <w:rPr>
      <w:b/>
      <w:bCs/>
    </w:rPr>
  </w:style>
  <w:style w:type="paragraph" w:styleId="54">
    <w:name w:val="index 5"/>
    <w:basedOn w:val="a"/>
    <w:next w:val="a"/>
    <w:rsid w:val="00AA6513"/>
    <w:pPr>
      <w:ind w:left="1000" w:hanging="200"/>
    </w:pPr>
  </w:style>
  <w:style w:type="paragraph" w:styleId="aff1">
    <w:name w:val="envelope address"/>
    <w:basedOn w:val="a"/>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af7">
    <w:name w:val="文档结构图 字符"/>
    <w:link w:val="af6"/>
    <w:rsid w:val="00AA6513"/>
    <w:rPr>
      <w:rFonts w:ascii="Tahoma" w:hAnsi="Tahoma" w:cs="Tahoma"/>
      <w:shd w:val="clear" w:color="auto" w:fill="000080"/>
      <w:lang w:val="en-GB" w:eastAsia="en-US"/>
    </w:rPr>
  </w:style>
  <w:style w:type="paragraph" w:styleId="aff2">
    <w:name w:val="toa heading"/>
    <w:basedOn w:val="a"/>
    <w:next w:val="a"/>
    <w:rsid w:val="00AA6513"/>
    <w:pPr>
      <w:spacing w:before="120"/>
    </w:pPr>
    <w:rPr>
      <w:rFonts w:ascii="Calibri Light" w:eastAsia="Yu Gothic Light" w:hAnsi="Calibri Light"/>
      <w:b/>
      <w:bCs/>
      <w:sz w:val="24"/>
      <w:szCs w:val="24"/>
    </w:rPr>
  </w:style>
  <w:style w:type="character" w:customStyle="1" w:styleId="af0">
    <w:name w:val="批注文字 字符"/>
    <w:link w:val="af"/>
    <w:rsid w:val="00AA6513"/>
    <w:rPr>
      <w:rFonts w:ascii="Times New Roman" w:hAnsi="Times New Roman"/>
      <w:lang w:val="en-GB" w:eastAsia="en-US"/>
    </w:rPr>
  </w:style>
  <w:style w:type="paragraph" w:styleId="61">
    <w:name w:val="index 6"/>
    <w:basedOn w:val="a"/>
    <w:next w:val="a"/>
    <w:rsid w:val="00AA6513"/>
    <w:pPr>
      <w:ind w:left="1200" w:hanging="200"/>
    </w:pPr>
  </w:style>
  <w:style w:type="paragraph" w:styleId="aff3">
    <w:name w:val="Salutation"/>
    <w:basedOn w:val="a"/>
    <w:next w:val="a"/>
    <w:link w:val="aff4"/>
    <w:rsid w:val="00AA6513"/>
  </w:style>
  <w:style w:type="character" w:customStyle="1" w:styleId="aff4">
    <w:name w:val="称呼 字符"/>
    <w:basedOn w:val="a0"/>
    <w:link w:val="aff3"/>
    <w:rsid w:val="00AA6513"/>
    <w:rPr>
      <w:rFonts w:ascii="Times New Roman" w:hAnsi="Times New Roman"/>
      <w:lang w:val="en-GB" w:eastAsia="en-US"/>
    </w:rPr>
  </w:style>
  <w:style w:type="paragraph" w:styleId="34">
    <w:name w:val="Body Text 3"/>
    <w:basedOn w:val="a"/>
    <w:link w:val="35"/>
    <w:rsid w:val="00AA6513"/>
    <w:pPr>
      <w:spacing w:after="120"/>
    </w:pPr>
    <w:rPr>
      <w:sz w:val="16"/>
      <w:szCs w:val="16"/>
    </w:rPr>
  </w:style>
  <w:style w:type="character" w:customStyle="1" w:styleId="35">
    <w:name w:val="正文文本 3 字符"/>
    <w:basedOn w:val="a0"/>
    <w:link w:val="34"/>
    <w:rsid w:val="00AA6513"/>
    <w:rPr>
      <w:rFonts w:ascii="Times New Roman" w:hAnsi="Times New Roman"/>
      <w:sz w:val="16"/>
      <w:szCs w:val="16"/>
      <w:lang w:val="en-GB" w:eastAsia="en-US"/>
    </w:rPr>
  </w:style>
  <w:style w:type="paragraph" w:styleId="aff5">
    <w:name w:val="Closing"/>
    <w:basedOn w:val="a"/>
    <w:link w:val="aff6"/>
    <w:rsid w:val="00AA6513"/>
    <w:pPr>
      <w:ind w:left="4252"/>
    </w:pPr>
  </w:style>
  <w:style w:type="character" w:customStyle="1" w:styleId="aff6">
    <w:name w:val="结束语 字符"/>
    <w:basedOn w:val="a0"/>
    <w:link w:val="aff5"/>
    <w:rsid w:val="00AA6513"/>
    <w:rPr>
      <w:rFonts w:ascii="Times New Roman" w:hAnsi="Times New Roman"/>
      <w:lang w:val="en-GB" w:eastAsia="en-US"/>
    </w:rPr>
  </w:style>
  <w:style w:type="paragraph" w:styleId="aff7">
    <w:name w:val="Body Text"/>
    <w:basedOn w:val="a"/>
    <w:link w:val="aff8"/>
    <w:rsid w:val="00AA6513"/>
    <w:pPr>
      <w:spacing w:after="120"/>
    </w:pPr>
  </w:style>
  <w:style w:type="character" w:customStyle="1" w:styleId="aff8">
    <w:name w:val="正文文本 字符"/>
    <w:basedOn w:val="a0"/>
    <w:link w:val="aff7"/>
    <w:rsid w:val="00AA6513"/>
    <w:rPr>
      <w:rFonts w:ascii="Times New Roman" w:hAnsi="Times New Roman"/>
      <w:lang w:val="en-GB" w:eastAsia="en-US"/>
    </w:rPr>
  </w:style>
  <w:style w:type="paragraph" w:styleId="aff9">
    <w:name w:val="Body Text Indent"/>
    <w:basedOn w:val="a"/>
    <w:link w:val="affa"/>
    <w:rsid w:val="00AA6513"/>
    <w:pPr>
      <w:spacing w:after="120"/>
      <w:ind w:left="283"/>
    </w:pPr>
  </w:style>
  <w:style w:type="character" w:customStyle="1" w:styleId="affa">
    <w:name w:val="正文文本缩进 字符"/>
    <w:basedOn w:val="a0"/>
    <w:link w:val="aff9"/>
    <w:rsid w:val="00AA6513"/>
    <w:rPr>
      <w:rFonts w:ascii="Times New Roman" w:hAnsi="Times New Roman"/>
      <w:lang w:val="en-GB" w:eastAsia="en-US"/>
    </w:rPr>
  </w:style>
  <w:style w:type="paragraph" w:styleId="3">
    <w:name w:val="List Number 3"/>
    <w:basedOn w:val="a"/>
    <w:rsid w:val="00AA6513"/>
    <w:pPr>
      <w:numPr>
        <w:numId w:val="5"/>
      </w:numPr>
      <w:tabs>
        <w:tab w:val="left" w:pos="926"/>
      </w:tabs>
      <w:contextualSpacing/>
    </w:pPr>
  </w:style>
  <w:style w:type="paragraph" w:styleId="affb">
    <w:name w:val="List Continue"/>
    <w:basedOn w:val="a"/>
    <w:rsid w:val="00AA6513"/>
    <w:pPr>
      <w:spacing w:after="120"/>
      <w:ind w:left="283"/>
      <w:contextualSpacing/>
    </w:pPr>
  </w:style>
  <w:style w:type="paragraph" w:styleId="affc">
    <w:name w:val="Block Text"/>
    <w:basedOn w:val="a"/>
    <w:rsid w:val="00AA6513"/>
    <w:pPr>
      <w:spacing w:after="120"/>
      <w:ind w:left="1440" w:right="1440"/>
    </w:pPr>
  </w:style>
  <w:style w:type="paragraph" w:styleId="HTML">
    <w:name w:val="HTML Address"/>
    <w:basedOn w:val="a"/>
    <w:link w:val="HTML0"/>
    <w:rsid w:val="00AA6513"/>
    <w:rPr>
      <w:i/>
      <w:iCs/>
    </w:rPr>
  </w:style>
  <w:style w:type="character" w:customStyle="1" w:styleId="HTML0">
    <w:name w:val="HTML 地址 字符"/>
    <w:basedOn w:val="a0"/>
    <w:link w:val="HTML"/>
    <w:rsid w:val="00AA6513"/>
    <w:rPr>
      <w:rFonts w:ascii="Times New Roman" w:hAnsi="Times New Roman"/>
      <w:i/>
      <w:iCs/>
      <w:lang w:val="en-GB" w:eastAsia="en-US"/>
    </w:rPr>
  </w:style>
  <w:style w:type="paragraph" w:styleId="44">
    <w:name w:val="index 4"/>
    <w:basedOn w:val="a"/>
    <w:next w:val="a"/>
    <w:rsid w:val="00AA6513"/>
    <w:pPr>
      <w:ind w:left="800" w:hanging="200"/>
    </w:pPr>
  </w:style>
  <w:style w:type="paragraph" w:styleId="affd">
    <w:name w:val="Plain Text"/>
    <w:basedOn w:val="a"/>
    <w:link w:val="affe"/>
    <w:rsid w:val="00AA6513"/>
    <w:rPr>
      <w:rFonts w:ascii="Courier New" w:hAnsi="Courier New" w:cs="Courier New"/>
    </w:rPr>
  </w:style>
  <w:style w:type="character" w:customStyle="1" w:styleId="affe">
    <w:name w:val="纯文本 字符"/>
    <w:basedOn w:val="a0"/>
    <w:link w:val="affd"/>
    <w:rsid w:val="00AA6513"/>
    <w:rPr>
      <w:rFonts w:ascii="Courier New" w:hAnsi="Courier New" w:cs="Courier New"/>
      <w:lang w:val="en-GB" w:eastAsia="en-US"/>
    </w:rPr>
  </w:style>
  <w:style w:type="paragraph" w:styleId="4">
    <w:name w:val="List Number 4"/>
    <w:basedOn w:val="a"/>
    <w:rsid w:val="00AA6513"/>
    <w:pPr>
      <w:numPr>
        <w:numId w:val="8"/>
      </w:numPr>
      <w:tabs>
        <w:tab w:val="left" w:pos="1209"/>
      </w:tabs>
      <w:contextualSpacing/>
    </w:pPr>
  </w:style>
  <w:style w:type="paragraph" w:styleId="36">
    <w:name w:val="index 3"/>
    <w:basedOn w:val="a"/>
    <w:next w:val="a"/>
    <w:rsid w:val="00AA6513"/>
    <w:pPr>
      <w:ind w:left="600" w:hanging="200"/>
    </w:pPr>
  </w:style>
  <w:style w:type="paragraph" w:styleId="afff">
    <w:name w:val="Date"/>
    <w:basedOn w:val="a"/>
    <w:next w:val="a"/>
    <w:link w:val="afff0"/>
    <w:rsid w:val="00AA6513"/>
  </w:style>
  <w:style w:type="character" w:customStyle="1" w:styleId="afff0">
    <w:name w:val="日期 字符"/>
    <w:basedOn w:val="a0"/>
    <w:link w:val="afff"/>
    <w:rsid w:val="00AA6513"/>
    <w:rPr>
      <w:rFonts w:ascii="Times New Roman" w:hAnsi="Times New Roman"/>
      <w:lang w:val="en-GB" w:eastAsia="en-US"/>
    </w:rPr>
  </w:style>
  <w:style w:type="paragraph" w:styleId="25">
    <w:name w:val="Body Text Indent 2"/>
    <w:basedOn w:val="a"/>
    <w:link w:val="26"/>
    <w:rsid w:val="00AA6513"/>
    <w:pPr>
      <w:spacing w:after="120" w:line="480" w:lineRule="auto"/>
      <w:ind w:left="283"/>
    </w:pPr>
  </w:style>
  <w:style w:type="character" w:customStyle="1" w:styleId="26">
    <w:name w:val="正文文本缩进 2 字符"/>
    <w:basedOn w:val="a0"/>
    <w:link w:val="25"/>
    <w:rsid w:val="00AA6513"/>
    <w:rPr>
      <w:rFonts w:ascii="Times New Roman" w:hAnsi="Times New Roman"/>
      <w:lang w:val="en-GB" w:eastAsia="en-US"/>
    </w:rPr>
  </w:style>
  <w:style w:type="paragraph" w:styleId="afff1">
    <w:name w:val="endnote text"/>
    <w:basedOn w:val="a"/>
    <w:link w:val="afff2"/>
    <w:rsid w:val="00AA6513"/>
  </w:style>
  <w:style w:type="character" w:customStyle="1" w:styleId="afff2">
    <w:name w:val="尾注文本 字符"/>
    <w:basedOn w:val="a0"/>
    <w:link w:val="afff1"/>
    <w:rsid w:val="00AA6513"/>
    <w:rPr>
      <w:rFonts w:ascii="Times New Roman" w:hAnsi="Times New Roman"/>
      <w:lang w:val="en-GB" w:eastAsia="en-US"/>
    </w:rPr>
  </w:style>
  <w:style w:type="paragraph" w:styleId="55">
    <w:name w:val="List Continue 5"/>
    <w:basedOn w:val="a"/>
    <w:rsid w:val="00AA6513"/>
    <w:pPr>
      <w:spacing w:after="120"/>
      <w:ind w:left="1415"/>
      <w:contextualSpacing/>
    </w:pPr>
  </w:style>
  <w:style w:type="character" w:customStyle="1" w:styleId="af3">
    <w:name w:val="批注框文本 字符"/>
    <w:link w:val="af2"/>
    <w:rsid w:val="00AA6513"/>
    <w:rPr>
      <w:rFonts w:ascii="Tahoma" w:hAnsi="Tahoma" w:cs="Tahoma"/>
      <w:sz w:val="16"/>
      <w:szCs w:val="16"/>
      <w:lang w:val="en-GB" w:eastAsia="en-US"/>
    </w:rPr>
  </w:style>
  <w:style w:type="character" w:customStyle="1" w:styleId="a5">
    <w:name w:val="页眉 字符"/>
    <w:link w:val="a4"/>
    <w:rsid w:val="00AA6513"/>
    <w:rPr>
      <w:rFonts w:ascii="Arial" w:hAnsi="Arial"/>
      <w:b/>
      <w:noProof/>
      <w:sz w:val="18"/>
      <w:lang w:val="en-GB" w:eastAsia="en-US"/>
    </w:rPr>
  </w:style>
  <w:style w:type="character" w:customStyle="1" w:styleId="ac">
    <w:name w:val="页脚 字符"/>
    <w:link w:val="ab"/>
    <w:rsid w:val="00AA6513"/>
    <w:rPr>
      <w:rFonts w:ascii="Arial" w:hAnsi="Arial"/>
      <w:b/>
      <w:i/>
      <w:noProof/>
      <w:sz w:val="18"/>
      <w:lang w:val="en-GB" w:eastAsia="en-US"/>
    </w:rPr>
  </w:style>
  <w:style w:type="paragraph" w:styleId="afff3">
    <w:name w:val="envelope return"/>
    <w:basedOn w:val="a"/>
    <w:rsid w:val="00AA6513"/>
    <w:rPr>
      <w:rFonts w:ascii="Calibri Light" w:eastAsia="Yu Gothic Light" w:hAnsi="Calibri Light"/>
    </w:rPr>
  </w:style>
  <w:style w:type="paragraph" w:styleId="afff4">
    <w:name w:val="Signature"/>
    <w:basedOn w:val="a"/>
    <w:link w:val="afff5"/>
    <w:rsid w:val="00AA6513"/>
    <w:pPr>
      <w:ind w:left="4252"/>
    </w:pPr>
  </w:style>
  <w:style w:type="character" w:customStyle="1" w:styleId="afff5">
    <w:name w:val="签名 字符"/>
    <w:basedOn w:val="a0"/>
    <w:link w:val="afff4"/>
    <w:rsid w:val="00AA6513"/>
    <w:rPr>
      <w:rFonts w:ascii="Times New Roman" w:hAnsi="Times New Roman"/>
      <w:lang w:val="en-GB" w:eastAsia="en-US"/>
    </w:rPr>
  </w:style>
  <w:style w:type="paragraph" w:styleId="45">
    <w:name w:val="List Continue 4"/>
    <w:basedOn w:val="a"/>
    <w:rsid w:val="00AA6513"/>
    <w:pPr>
      <w:spacing w:after="120"/>
      <w:ind w:left="1132"/>
      <w:contextualSpacing/>
    </w:pPr>
  </w:style>
  <w:style w:type="paragraph" w:styleId="afff6">
    <w:name w:val="index heading"/>
    <w:basedOn w:val="a"/>
    <w:next w:val="11"/>
    <w:rsid w:val="00AA6513"/>
    <w:rPr>
      <w:rFonts w:ascii="Calibri Light" w:eastAsia="Yu Gothic Light" w:hAnsi="Calibri Light"/>
      <w:b/>
      <w:bCs/>
    </w:rPr>
  </w:style>
  <w:style w:type="paragraph" w:styleId="afff7">
    <w:name w:val="Subtitle"/>
    <w:basedOn w:val="a"/>
    <w:next w:val="a"/>
    <w:link w:val="afff8"/>
    <w:qFormat/>
    <w:rsid w:val="00AA6513"/>
    <w:pPr>
      <w:spacing w:after="60"/>
      <w:jc w:val="center"/>
      <w:outlineLvl w:val="1"/>
    </w:pPr>
    <w:rPr>
      <w:rFonts w:ascii="Calibri Light" w:eastAsia="Yu Gothic Light" w:hAnsi="Calibri Light"/>
      <w:sz w:val="24"/>
      <w:szCs w:val="24"/>
    </w:rPr>
  </w:style>
  <w:style w:type="character" w:customStyle="1" w:styleId="afff8">
    <w:name w:val="副标题 字符"/>
    <w:basedOn w:val="a0"/>
    <w:link w:val="afff7"/>
    <w:rsid w:val="00AA6513"/>
    <w:rPr>
      <w:rFonts w:ascii="Calibri Light" w:eastAsia="Yu Gothic Light" w:hAnsi="Calibri Light"/>
      <w:sz w:val="24"/>
      <w:szCs w:val="24"/>
      <w:lang w:val="en-GB" w:eastAsia="en-US"/>
    </w:rPr>
  </w:style>
  <w:style w:type="paragraph" w:styleId="5">
    <w:name w:val="List Number 5"/>
    <w:basedOn w:val="a"/>
    <w:rsid w:val="00AA6513"/>
    <w:pPr>
      <w:numPr>
        <w:numId w:val="9"/>
      </w:numPr>
      <w:tabs>
        <w:tab w:val="left" w:pos="1492"/>
      </w:tabs>
      <w:contextualSpacing/>
    </w:pPr>
  </w:style>
  <w:style w:type="character" w:customStyle="1" w:styleId="a8">
    <w:name w:val="脚注文本 字符"/>
    <w:link w:val="a7"/>
    <w:rsid w:val="00AA6513"/>
    <w:rPr>
      <w:rFonts w:ascii="Times New Roman" w:hAnsi="Times New Roman"/>
      <w:sz w:val="16"/>
      <w:lang w:val="en-GB" w:eastAsia="en-US"/>
    </w:rPr>
  </w:style>
  <w:style w:type="paragraph" w:styleId="37">
    <w:name w:val="Body Text Indent 3"/>
    <w:basedOn w:val="a"/>
    <w:link w:val="38"/>
    <w:rsid w:val="00AA6513"/>
    <w:pPr>
      <w:spacing w:after="120"/>
      <w:ind w:left="283"/>
    </w:pPr>
    <w:rPr>
      <w:sz w:val="16"/>
      <w:szCs w:val="16"/>
    </w:rPr>
  </w:style>
  <w:style w:type="character" w:customStyle="1" w:styleId="38">
    <w:name w:val="正文文本缩进 3 字符"/>
    <w:basedOn w:val="a0"/>
    <w:link w:val="37"/>
    <w:rsid w:val="00AA6513"/>
    <w:rPr>
      <w:rFonts w:ascii="Times New Roman" w:hAnsi="Times New Roman"/>
      <w:sz w:val="16"/>
      <w:szCs w:val="16"/>
      <w:lang w:val="en-GB" w:eastAsia="en-US"/>
    </w:rPr>
  </w:style>
  <w:style w:type="paragraph" w:styleId="71">
    <w:name w:val="index 7"/>
    <w:basedOn w:val="a"/>
    <w:next w:val="a"/>
    <w:rsid w:val="00AA6513"/>
    <w:pPr>
      <w:ind w:left="1400" w:hanging="200"/>
    </w:pPr>
  </w:style>
  <w:style w:type="paragraph" w:styleId="91">
    <w:name w:val="index 9"/>
    <w:basedOn w:val="a"/>
    <w:next w:val="a"/>
    <w:rsid w:val="00AA6513"/>
    <w:pPr>
      <w:ind w:left="1800" w:hanging="200"/>
    </w:pPr>
  </w:style>
  <w:style w:type="paragraph" w:styleId="afff9">
    <w:name w:val="table of figures"/>
    <w:basedOn w:val="a"/>
    <w:next w:val="a"/>
    <w:rsid w:val="00AA6513"/>
  </w:style>
  <w:style w:type="paragraph" w:styleId="27">
    <w:name w:val="Body Text 2"/>
    <w:basedOn w:val="a"/>
    <w:link w:val="28"/>
    <w:rsid w:val="00AA6513"/>
    <w:pPr>
      <w:spacing w:after="120" w:line="480" w:lineRule="auto"/>
    </w:pPr>
  </w:style>
  <w:style w:type="character" w:customStyle="1" w:styleId="28">
    <w:name w:val="正文文本 2 字符"/>
    <w:basedOn w:val="a0"/>
    <w:link w:val="27"/>
    <w:rsid w:val="00AA6513"/>
    <w:rPr>
      <w:rFonts w:ascii="Times New Roman" w:hAnsi="Times New Roman"/>
      <w:lang w:val="en-GB" w:eastAsia="en-US"/>
    </w:rPr>
  </w:style>
  <w:style w:type="paragraph" w:styleId="29">
    <w:name w:val="List Continue 2"/>
    <w:basedOn w:val="a"/>
    <w:rsid w:val="00AA6513"/>
    <w:pPr>
      <w:spacing w:after="120"/>
      <w:ind w:left="566"/>
      <w:contextualSpacing/>
    </w:pPr>
  </w:style>
  <w:style w:type="paragraph" w:styleId="afffa">
    <w:name w:val="Message Header"/>
    <w:basedOn w:val="a"/>
    <w:link w:val="afffb"/>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b">
    <w:name w:val="信息标题 字符"/>
    <w:basedOn w:val="a0"/>
    <w:link w:val="afffa"/>
    <w:rsid w:val="00AA6513"/>
    <w:rPr>
      <w:rFonts w:ascii="Calibri Light" w:eastAsia="Yu Gothic Light" w:hAnsi="Calibri Light"/>
      <w:sz w:val="24"/>
      <w:szCs w:val="24"/>
      <w:shd w:val="pct20" w:color="auto" w:fill="auto"/>
      <w:lang w:val="en-GB" w:eastAsia="en-US"/>
    </w:rPr>
  </w:style>
  <w:style w:type="paragraph" w:styleId="HTML1">
    <w:name w:val="HTML Preformatted"/>
    <w:basedOn w:val="a"/>
    <w:link w:val="HTML2"/>
    <w:rsid w:val="00AA6513"/>
    <w:rPr>
      <w:rFonts w:ascii="Courier New" w:hAnsi="Courier New" w:cs="Courier New"/>
    </w:rPr>
  </w:style>
  <w:style w:type="character" w:customStyle="1" w:styleId="HTML2">
    <w:name w:val="HTML 预设格式 字符"/>
    <w:basedOn w:val="a0"/>
    <w:link w:val="HTML1"/>
    <w:rsid w:val="00AA6513"/>
    <w:rPr>
      <w:rFonts w:ascii="Courier New" w:hAnsi="Courier New" w:cs="Courier New"/>
      <w:lang w:val="en-GB" w:eastAsia="en-US"/>
    </w:rPr>
  </w:style>
  <w:style w:type="paragraph" w:styleId="afffc">
    <w:name w:val="Normal (Web)"/>
    <w:basedOn w:val="a"/>
    <w:rsid w:val="00AA6513"/>
    <w:rPr>
      <w:sz w:val="24"/>
      <w:szCs w:val="24"/>
    </w:rPr>
  </w:style>
  <w:style w:type="paragraph" w:styleId="39">
    <w:name w:val="List Continue 3"/>
    <w:basedOn w:val="a"/>
    <w:rsid w:val="00AA6513"/>
    <w:pPr>
      <w:spacing w:after="120"/>
      <w:ind w:left="849"/>
      <w:contextualSpacing/>
    </w:pPr>
  </w:style>
  <w:style w:type="paragraph" w:styleId="afffd">
    <w:name w:val="Title"/>
    <w:basedOn w:val="a"/>
    <w:next w:val="a"/>
    <w:link w:val="afffe"/>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afffe">
    <w:name w:val="标题 字符"/>
    <w:basedOn w:val="a0"/>
    <w:link w:val="afffd"/>
    <w:rsid w:val="00AA6513"/>
    <w:rPr>
      <w:rFonts w:ascii="Calibri Light" w:eastAsia="Yu Gothic Light" w:hAnsi="Calibri Light"/>
      <w:b/>
      <w:bCs/>
      <w:kern w:val="28"/>
      <w:sz w:val="32"/>
      <w:szCs w:val="32"/>
      <w:lang w:val="en-GB" w:eastAsia="en-US"/>
    </w:rPr>
  </w:style>
  <w:style w:type="character" w:customStyle="1" w:styleId="af5">
    <w:name w:val="批注主题 字符"/>
    <w:link w:val="af4"/>
    <w:rsid w:val="00AA6513"/>
    <w:rPr>
      <w:rFonts w:ascii="Times New Roman" w:hAnsi="Times New Roman"/>
      <w:b/>
      <w:bCs/>
      <w:lang w:val="en-GB" w:eastAsia="en-US"/>
    </w:rPr>
  </w:style>
  <w:style w:type="paragraph" w:styleId="affff">
    <w:name w:val="Body Text First Indent"/>
    <w:basedOn w:val="aff7"/>
    <w:link w:val="affff0"/>
    <w:rsid w:val="00AA6513"/>
    <w:pPr>
      <w:ind w:firstLine="210"/>
    </w:pPr>
  </w:style>
  <w:style w:type="character" w:customStyle="1" w:styleId="affff0">
    <w:name w:val="正文文本首行缩进 字符"/>
    <w:basedOn w:val="aff8"/>
    <w:link w:val="affff"/>
    <w:rsid w:val="00AA6513"/>
    <w:rPr>
      <w:rFonts w:ascii="Times New Roman" w:hAnsi="Times New Roman"/>
      <w:lang w:val="en-GB" w:eastAsia="en-US"/>
    </w:rPr>
  </w:style>
  <w:style w:type="paragraph" w:styleId="2a">
    <w:name w:val="Body Text First Indent 2"/>
    <w:basedOn w:val="aff9"/>
    <w:link w:val="2b"/>
    <w:rsid w:val="00AA6513"/>
    <w:pPr>
      <w:ind w:firstLine="210"/>
    </w:pPr>
  </w:style>
  <w:style w:type="character" w:customStyle="1" w:styleId="2b">
    <w:name w:val="正文文本首行缩进 2 字符"/>
    <w:basedOn w:val="affa"/>
    <w:link w:val="2a"/>
    <w:rsid w:val="00AA6513"/>
    <w:rPr>
      <w:rFonts w:ascii="Times New Roman" w:hAnsi="Times New Roman"/>
      <w:lang w:val="en-GB" w:eastAsia="en-US"/>
    </w:rPr>
  </w:style>
  <w:style w:type="table" w:styleId="affff1">
    <w:name w:val="Table Grid"/>
    <w:basedOn w:val="a1"/>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2">
    <w:name w:val="Strong"/>
    <w:qFormat/>
    <w:rsid w:val="00AA6513"/>
    <w:rPr>
      <w:b/>
      <w:bCs/>
    </w:rPr>
  </w:style>
  <w:style w:type="character" w:styleId="affff3">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a"/>
    <w:rsid w:val="00AA6513"/>
    <w:rPr>
      <w:i/>
      <w:color w:val="0000FF"/>
    </w:rPr>
  </w:style>
  <w:style w:type="paragraph" w:styleId="TOC">
    <w:name w:val="TOC Heading"/>
    <w:basedOn w:val="1"/>
    <w:next w:val="a"/>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a"/>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2">
    <w:name w:val="未处理的提及1"/>
    <w:uiPriority w:val="99"/>
    <w:unhideWhenUsed/>
    <w:rsid w:val="00AA6513"/>
    <w:rPr>
      <w:color w:val="808080"/>
      <w:shd w:val="clear" w:color="auto" w:fill="E6E6E6"/>
    </w:rPr>
  </w:style>
  <w:style w:type="character" w:customStyle="1" w:styleId="EditorsNoteCharChar">
    <w:name w:val="Editor's Note Char Char"/>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3">
    <w:name w:val="网格型1"/>
    <w:basedOn w:val="a1"/>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AA6513"/>
    <w:pPr>
      <w:spacing w:before="100" w:beforeAutospacing="1" w:after="100" w:afterAutospacing="1"/>
    </w:pPr>
    <w:rPr>
      <w:rFonts w:ascii="宋体" w:hAnsi="宋体" w:cs="宋体"/>
      <w:sz w:val="24"/>
      <w:szCs w:val="24"/>
      <w:lang w:eastAsia="zh-CN"/>
    </w:rPr>
  </w:style>
  <w:style w:type="paragraph" w:styleId="affff4">
    <w:name w:val="Revision"/>
    <w:uiPriority w:val="99"/>
    <w:semiHidden/>
    <w:rsid w:val="00AA6513"/>
    <w:rPr>
      <w:rFonts w:ascii="Times New Roman" w:hAnsi="Times New Roman"/>
      <w:lang w:val="en-GB" w:eastAsia="en-US"/>
    </w:rPr>
  </w:style>
  <w:style w:type="character" w:customStyle="1" w:styleId="510">
    <w:name w:val="标题 5 字符1"/>
    <w:semiHidden/>
    <w:locked/>
    <w:rsid w:val="00AA6513"/>
    <w:rPr>
      <w:rFonts w:ascii="Arial" w:hAnsi="Arial"/>
      <w:sz w:val="22"/>
      <w:lang w:val="en-GB" w:eastAsia="en-US"/>
    </w:rPr>
  </w:style>
  <w:style w:type="paragraph" w:styleId="affff5">
    <w:name w:val="Bibliography"/>
    <w:basedOn w:val="a"/>
    <w:next w:val="a"/>
    <w:uiPriority w:val="37"/>
    <w:unhideWhenUsed/>
    <w:rsid w:val="00AA6513"/>
  </w:style>
  <w:style w:type="paragraph" w:styleId="affff6">
    <w:name w:val="Intense Quote"/>
    <w:basedOn w:val="a"/>
    <w:next w:val="a"/>
    <w:link w:val="affff7"/>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affff7">
    <w:name w:val="明显引用 字符"/>
    <w:basedOn w:val="a0"/>
    <w:link w:val="affff6"/>
    <w:uiPriority w:val="30"/>
    <w:rsid w:val="00AA6513"/>
    <w:rPr>
      <w:rFonts w:ascii="Times New Roman" w:hAnsi="Times New Roman"/>
      <w:i/>
      <w:iCs/>
      <w:color w:val="4472C4"/>
      <w:lang w:val="en-GB" w:eastAsia="en-US"/>
    </w:rPr>
  </w:style>
  <w:style w:type="paragraph" w:styleId="affff8">
    <w:name w:val="List Paragraph"/>
    <w:basedOn w:val="a"/>
    <w:uiPriority w:val="34"/>
    <w:qFormat/>
    <w:rsid w:val="00AA6513"/>
    <w:pPr>
      <w:ind w:left="720"/>
    </w:pPr>
  </w:style>
  <w:style w:type="paragraph" w:styleId="affff9">
    <w:name w:val="No Spacing"/>
    <w:uiPriority w:val="1"/>
    <w:qFormat/>
    <w:rsid w:val="00AA6513"/>
    <w:rPr>
      <w:rFonts w:ascii="Times New Roman" w:hAnsi="Times New Roman"/>
      <w:lang w:val="en-GB" w:eastAsia="en-US"/>
    </w:rPr>
  </w:style>
  <w:style w:type="paragraph" w:styleId="affffa">
    <w:name w:val="Quote"/>
    <w:basedOn w:val="a"/>
    <w:next w:val="a"/>
    <w:link w:val="affffb"/>
    <w:uiPriority w:val="29"/>
    <w:qFormat/>
    <w:rsid w:val="00AA6513"/>
    <w:pPr>
      <w:spacing w:before="200" w:after="160"/>
      <w:ind w:left="864" w:right="864"/>
      <w:jc w:val="center"/>
    </w:pPr>
    <w:rPr>
      <w:i/>
      <w:iCs/>
      <w:color w:val="404040"/>
    </w:rPr>
  </w:style>
  <w:style w:type="character" w:customStyle="1" w:styleId="affffb">
    <w:name w:val="引用 字符"/>
    <w:basedOn w:val="a0"/>
    <w:link w:val="affffa"/>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a"/>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a"/>
    <w:link w:val="AltNormalChar"/>
    <w:rsid w:val="00AA6513"/>
    <w:pPr>
      <w:spacing w:before="120" w:after="0"/>
    </w:pPr>
    <w:rPr>
      <w:rFonts w:ascii="Arial" w:eastAsia="等线" w:hAnsi="Arial"/>
    </w:rPr>
  </w:style>
  <w:style w:type="character" w:customStyle="1" w:styleId="AltNormalChar">
    <w:name w:val="AltNormal Char"/>
    <w:link w:val="AltNormal"/>
    <w:rsid w:val="00AA6513"/>
    <w:rPr>
      <w:rFonts w:ascii="Arial" w:eastAsia="等线"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a"/>
    <w:qFormat/>
    <w:rsid w:val="00AA6513"/>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AA6513"/>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AA6513"/>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0">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8"/>
    <w:qFormat/>
    <w:rsid w:val="00AA6513"/>
    <w:pPr>
      <w:pageBreakBefore/>
    </w:pPr>
  </w:style>
  <w:style w:type="paragraph" w:customStyle="1" w:styleId="b20">
    <w:name w:val="b2"/>
    <w:basedOn w:val="a"/>
    <w:rsid w:val="00AA6513"/>
    <w:pPr>
      <w:spacing w:before="100" w:beforeAutospacing="1" w:after="100" w:afterAutospacing="1"/>
    </w:pPr>
    <w:rPr>
      <w:rFonts w:ascii="宋体" w:hAnsi="宋体" w:cs="宋体"/>
      <w:sz w:val="24"/>
      <w:szCs w:val="24"/>
      <w:lang w:eastAsia="zh-CN"/>
    </w:rPr>
  </w:style>
  <w:style w:type="paragraph" w:customStyle="1" w:styleId="tal0">
    <w:name w:val="tal"/>
    <w:basedOn w:val="a"/>
    <w:rsid w:val="00AA6513"/>
    <w:pPr>
      <w:spacing w:before="100" w:beforeAutospacing="1" w:after="100" w:afterAutospacing="1"/>
    </w:pPr>
    <w:rPr>
      <w:rFonts w:ascii="宋体" w:hAnsi="宋体" w:cs="宋体"/>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4">
    <w:name w:val="文档结构图 字符1"/>
    <w:rsid w:val="00AA6513"/>
    <w:rPr>
      <w:rFonts w:ascii="Tahoma" w:hAnsi="Tahoma" w:cs="Tahoma"/>
      <w:shd w:val="clear" w:color="auto" w:fill="000080"/>
      <w:lang w:val="en-GB" w:eastAsia="en-US"/>
    </w:rPr>
  </w:style>
  <w:style w:type="table" w:customStyle="1" w:styleId="TableGrid1">
    <w:name w:val="Table Grid1"/>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AA6513"/>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AA6513"/>
    <w:rPr>
      <w:rFonts w:ascii="Times New Roman" w:hAnsi="Times New Roman"/>
      <w:sz w:val="16"/>
      <w:szCs w:val="16"/>
      <w:lang w:val="en-GB" w:eastAsia="en-US"/>
    </w:rPr>
  </w:style>
  <w:style w:type="character" w:customStyle="1" w:styleId="530">
    <w:name w:val="标题 5 字符3"/>
    <w:rsid w:val="00AA6513"/>
    <w:rPr>
      <w:rFonts w:ascii="Arial" w:hAnsi="Arial"/>
      <w:sz w:val="22"/>
      <w:lang w:val="en-GB" w:eastAsia="en-US"/>
    </w:rPr>
  </w:style>
  <w:style w:type="character" w:customStyle="1" w:styleId="15">
    <w:name w:val="日期 字符1"/>
    <w:rsid w:val="00AA6513"/>
    <w:rPr>
      <w:rFonts w:ascii="Times New Roman" w:hAnsi="Times New Roman"/>
      <w:lang w:val="en-GB" w:eastAsia="en-US"/>
    </w:rPr>
  </w:style>
  <w:style w:type="character" w:customStyle="1" w:styleId="16">
    <w:name w:val="引用 字符1"/>
    <w:uiPriority w:val="29"/>
    <w:rsid w:val="00AA6513"/>
    <w:rPr>
      <w:rFonts w:ascii="Times New Roman" w:hAnsi="Times New Roman"/>
      <w:i/>
      <w:iCs/>
      <w:color w:val="404040"/>
      <w:lang w:val="en-GB" w:eastAsia="en-US"/>
    </w:rPr>
  </w:style>
  <w:style w:type="character" w:customStyle="1" w:styleId="17">
    <w:name w:val="纯文本 字符1"/>
    <w:rsid w:val="00AA6513"/>
    <w:rPr>
      <w:rFonts w:ascii="Consolas" w:hAnsi="Consolas"/>
      <w:sz w:val="21"/>
      <w:szCs w:val="21"/>
      <w:lang w:val="en-GB" w:eastAsia="en-US"/>
    </w:rPr>
  </w:style>
  <w:style w:type="paragraph" w:customStyle="1" w:styleId="C3OpenAPI">
    <w:name w:val="C3_OpenAPI"/>
    <w:basedOn w:val="TAL"/>
    <w:link w:val="C3OpenAPIChar"/>
    <w:qFormat/>
    <w:rsid w:val="00697494"/>
    <w:rPr>
      <w:rFonts w:eastAsia="MS Mincho" w:cs="Arial"/>
      <w:noProof/>
      <w:color w:val="0070C0"/>
      <w:sz w:val="20"/>
    </w:rPr>
  </w:style>
  <w:style w:type="character" w:customStyle="1" w:styleId="C3OpenAPIChar">
    <w:name w:val="C3_OpenAPI Char"/>
    <w:link w:val="C3OpenAPI"/>
    <w:rsid w:val="00697494"/>
    <w:rPr>
      <w:rFonts w:ascii="Arial" w:eastAsia="MS Mincho" w:hAnsi="Arial" w:cs="Arial"/>
      <w:noProof/>
      <w:color w:val="0070C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88CF7B-DE47-46B9-960D-549B392F2C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364</TotalTime>
  <Pages>6</Pages>
  <Words>1447</Words>
  <Characters>8251</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115</cp:revision>
  <cp:lastPrinted>1899-12-31T23:00:00Z</cp:lastPrinted>
  <dcterms:created xsi:type="dcterms:W3CDTF">2020-02-03T08:32:00Z</dcterms:created>
  <dcterms:modified xsi:type="dcterms:W3CDTF">2024-10-17T14:51:00Z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